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4884B9" w14:textId="5003894B" w:rsidR="00B538B4" w:rsidRPr="008E7B9F" w:rsidRDefault="00B538B4" w:rsidP="008E7B9F">
      <w:pPr>
        <w:spacing w:after="160" w:line="259" w:lineRule="auto"/>
        <w:jc w:val="right"/>
        <w:rPr>
          <w:rFonts w:asciiTheme="minorHAnsi" w:hAnsiTheme="minorHAnsi" w:cstheme="minorHAnsi"/>
          <w:color w:val="EE0000"/>
          <w:szCs w:val="24"/>
        </w:rPr>
      </w:pPr>
      <w:r w:rsidRPr="00B538B4">
        <w:rPr>
          <w:rFonts w:asciiTheme="minorHAnsi" w:hAnsiTheme="minorHAnsi" w:cstheme="minorHAnsi"/>
          <w:szCs w:val="24"/>
        </w:rPr>
        <w:t>Załącznik nr 2 do Zapytania ofertowego</w:t>
      </w:r>
    </w:p>
    <w:p w14:paraId="77186C4B" w14:textId="77777777" w:rsidR="00B538B4" w:rsidRPr="00B538B4" w:rsidRDefault="00B538B4" w:rsidP="00B538B4">
      <w:pPr>
        <w:shd w:val="clear" w:color="auto" w:fill="FFFFFF"/>
        <w:jc w:val="center"/>
        <w:rPr>
          <w:rFonts w:asciiTheme="minorHAnsi" w:eastAsia="Calibri" w:hAnsiTheme="minorHAnsi" w:cstheme="minorHAnsi"/>
          <w:b/>
          <w:szCs w:val="24"/>
        </w:rPr>
      </w:pPr>
    </w:p>
    <w:p w14:paraId="7EFF7732" w14:textId="77777777" w:rsidR="00B538B4" w:rsidRPr="00B538B4" w:rsidRDefault="00B538B4" w:rsidP="00B538B4">
      <w:pPr>
        <w:shd w:val="clear" w:color="auto" w:fill="FFFFFF"/>
        <w:jc w:val="center"/>
        <w:rPr>
          <w:rFonts w:asciiTheme="minorHAnsi" w:eastAsia="Calibri" w:hAnsiTheme="minorHAnsi" w:cstheme="minorHAnsi"/>
          <w:b/>
          <w:szCs w:val="24"/>
        </w:rPr>
      </w:pPr>
    </w:p>
    <w:p w14:paraId="298CC668" w14:textId="77777777" w:rsidR="00B538B4" w:rsidRPr="00B538B4" w:rsidRDefault="00B538B4" w:rsidP="00B538B4">
      <w:pPr>
        <w:shd w:val="clear" w:color="auto" w:fill="FFFFFF"/>
        <w:jc w:val="center"/>
        <w:rPr>
          <w:rFonts w:asciiTheme="minorHAnsi" w:eastAsia="Calibri" w:hAnsiTheme="minorHAnsi" w:cstheme="minorHAnsi"/>
          <w:b/>
          <w:szCs w:val="24"/>
        </w:rPr>
      </w:pPr>
      <w:r w:rsidRPr="00B538B4">
        <w:rPr>
          <w:rFonts w:asciiTheme="minorHAnsi" w:eastAsia="Calibri" w:hAnsiTheme="minorHAnsi" w:cstheme="minorHAnsi"/>
          <w:b/>
          <w:szCs w:val="24"/>
        </w:rPr>
        <w:t>FORMULARZ OFERTY</w:t>
      </w:r>
    </w:p>
    <w:p w14:paraId="18A44665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</w:p>
    <w:p w14:paraId="712D5686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Dane Oferenta:</w:t>
      </w:r>
    </w:p>
    <w:p w14:paraId="735D379B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…………………………………</w:t>
      </w:r>
    </w:p>
    <w:p w14:paraId="5A2B28EC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…………………………………</w:t>
      </w:r>
    </w:p>
    <w:p w14:paraId="44CDCA10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…………………………………</w:t>
      </w:r>
    </w:p>
    <w:p w14:paraId="25CDA9F8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…………………………………</w:t>
      </w:r>
    </w:p>
    <w:p w14:paraId="5DFE66FC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…………………………………</w:t>
      </w:r>
    </w:p>
    <w:p w14:paraId="03C1ADDD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</w:p>
    <w:p w14:paraId="3837A25F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color w:val="EE0000"/>
          <w:szCs w:val="24"/>
        </w:rPr>
      </w:pPr>
    </w:p>
    <w:p w14:paraId="61352F7F" w14:textId="7F2979E7" w:rsid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 xml:space="preserve">W odpowiedzi na zapytanie ofertowe z dnia </w:t>
      </w:r>
      <w:r w:rsidR="00350E16">
        <w:rPr>
          <w:rFonts w:asciiTheme="minorHAnsi" w:eastAsia="Calibri" w:hAnsiTheme="minorHAnsi" w:cstheme="minorHAnsi"/>
          <w:b/>
          <w:bCs/>
          <w:szCs w:val="24"/>
        </w:rPr>
        <w:t>1</w:t>
      </w:r>
      <w:r w:rsidR="00BB5477">
        <w:rPr>
          <w:rFonts w:asciiTheme="minorHAnsi" w:eastAsia="Calibri" w:hAnsiTheme="minorHAnsi" w:cstheme="minorHAnsi"/>
          <w:b/>
          <w:bCs/>
          <w:szCs w:val="24"/>
        </w:rPr>
        <w:t>8</w:t>
      </w:r>
      <w:r w:rsidR="00BF43F7">
        <w:rPr>
          <w:rFonts w:asciiTheme="minorHAnsi" w:eastAsia="Calibri" w:hAnsiTheme="minorHAnsi" w:cstheme="minorHAnsi"/>
          <w:b/>
          <w:bCs/>
          <w:szCs w:val="24"/>
        </w:rPr>
        <w:t xml:space="preserve">.03.2026 </w:t>
      </w:r>
      <w:r w:rsidRPr="00B538B4">
        <w:rPr>
          <w:rFonts w:asciiTheme="minorHAnsi" w:eastAsia="Calibri" w:hAnsiTheme="minorHAnsi" w:cstheme="minorHAnsi"/>
          <w:b/>
          <w:bCs/>
          <w:szCs w:val="24"/>
        </w:rPr>
        <w:t>r.</w:t>
      </w:r>
      <w:r w:rsidRPr="00B538B4">
        <w:rPr>
          <w:rFonts w:asciiTheme="minorHAnsi" w:eastAsia="Calibri" w:hAnsiTheme="minorHAnsi" w:cstheme="minorHAnsi"/>
          <w:szCs w:val="24"/>
        </w:rPr>
        <w:t xml:space="preserve"> dotyczące </w:t>
      </w:r>
      <w:r w:rsidRPr="00B538B4">
        <w:rPr>
          <w:rFonts w:asciiTheme="minorHAnsi" w:hAnsiTheme="minorHAnsi" w:cstheme="minorHAnsi"/>
          <w:b/>
          <w:bCs/>
          <w:szCs w:val="24"/>
        </w:rPr>
        <w:t xml:space="preserve">zakupu Tomografu 3D (1 szt.) oraz Unitów stomatologicznych (2 kpl.) </w:t>
      </w:r>
      <w:r w:rsidRPr="00B538B4">
        <w:rPr>
          <w:rFonts w:asciiTheme="minorHAnsi" w:eastAsia="Calibri" w:hAnsiTheme="minorHAnsi" w:cstheme="minorHAnsi"/>
          <w:szCs w:val="24"/>
        </w:rPr>
        <w:t>składam</w:t>
      </w:r>
      <w:r>
        <w:rPr>
          <w:rFonts w:asciiTheme="minorHAnsi" w:eastAsia="Calibri" w:hAnsiTheme="minorHAnsi" w:cstheme="minorHAnsi"/>
          <w:szCs w:val="24"/>
        </w:rPr>
        <w:t>y</w:t>
      </w:r>
      <w:r w:rsidRPr="00B538B4">
        <w:rPr>
          <w:rFonts w:asciiTheme="minorHAnsi" w:eastAsia="Calibri" w:hAnsiTheme="minorHAnsi" w:cstheme="minorHAnsi"/>
          <w:szCs w:val="24"/>
        </w:rPr>
        <w:t xml:space="preserve"> swoją ofertę</w:t>
      </w:r>
      <w:r>
        <w:rPr>
          <w:rFonts w:asciiTheme="minorHAnsi" w:eastAsia="Calibri" w:hAnsiTheme="minorHAnsi" w:cstheme="minorHAnsi"/>
          <w:szCs w:val="24"/>
        </w:rPr>
        <w:t xml:space="preserve"> na: </w:t>
      </w:r>
    </w:p>
    <w:p w14:paraId="5D2B383E" w14:textId="77777777" w:rsid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</w:p>
    <w:p w14:paraId="1628E667" w14:textId="77777777" w:rsid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68"/>
        <w:gridCol w:w="2155"/>
      </w:tblGrid>
      <w:tr w:rsidR="00E8064B" w:rsidRPr="00FA42D8" w14:paraId="59E27BCE" w14:textId="77777777" w:rsidTr="00693242">
        <w:tc>
          <w:tcPr>
            <w:tcW w:w="7768" w:type="dxa"/>
          </w:tcPr>
          <w:p w14:paraId="65AF8A8A" w14:textId="77777777" w:rsidR="00E8064B" w:rsidRPr="00FA42D8" w:rsidRDefault="00E8064B" w:rsidP="00693242">
            <w:pPr>
              <w:jc w:val="center"/>
              <w:rPr>
                <w:rFonts w:asciiTheme="minorHAnsi" w:hAnsiTheme="minorHAnsi" w:cstheme="minorHAnsi"/>
                <w:b/>
                <w:szCs w:val="28"/>
              </w:rPr>
            </w:pPr>
            <w:r w:rsidRPr="00FA42D8">
              <w:rPr>
                <w:rFonts w:asciiTheme="minorHAnsi" w:hAnsiTheme="minorHAnsi" w:cstheme="minorHAnsi"/>
                <w:b/>
                <w:szCs w:val="28"/>
              </w:rPr>
              <w:t>Część zamówienia</w:t>
            </w:r>
          </w:p>
        </w:tc>
        <w:tc>
          <w:tcPr>
            <w:tcW w:w="2155" w:type="dxa"/>
          </w:tcPr>
          <w:p w14:paraId="1A62C313" w14:textId="77777777" w:rsidR="00E8064B" w:rsidRPr="00FA42D8" w:rsidRDefault="00E8064B" w:rsidP="00693242">
            <w:pPr>
              <w:jc w:val="center"/>
              <w:rPr>
                <w:rFonts w:asciiTheme="minorHAnsi" w:eastAsia="Calibri" w:hAnsiTheme="minorHAnsi" w:cstheme="minorHAnsi"/>
                <w:b/>
                <w:szCs w:val="28"/>
              </w:rPr>
            </w:pPr>
            <w:r w:rsidRPr="00FA42D8">
              <w:rPr>
                <w:rFonts w:asciiTheme="minorHAnsi" w:eastAsia="Calibri" w:hAnsiTheme="minorHAnsi" w:cstheme="minorHAnsi"/>
                <w:b/>
                <w:szCs w:val="28"/>
              </w:rPr>
              <w:t xml:space="preserve">TAK / NIE </w:t>
            </w:r>
            <w:r w:rsidRPr="00FA42D8">
              <w:rPr>
                <w:rStyle w:val="Odwoanieprzypisudolnego"/>
                <w:rFonts w:asciiTheme="minorHAnsi" w:eastAsia="Calibri" w:hAnsiTheme="minorHAnsi" w:cstheme="minorHAnsi"/>
                <w:b/>
                <w:szCs w:val="28"/>
              </w:rPr>
              <w:footnoteReference w:id="1"/>
            </w:r>
          </w:p>
        </w:tc>
      </w:tr>
      <w:tr w:rsidR="00E8064B" w:rsidRPr="00FA42D8" w14:paraId="1D5E1699" w14:textId="77777777" w:rsidTr="00693242">
        <w:tc>
          <w:tcPr>
            <w:tcW w:w="7768" w:type="dxa"/>
          </w:tcPr>
          <w:p w14:paraId="60B467C0" w14:textId="1EE05650" w:rsidR="00E8064B" w:rsidRPr="00FA42D8" w:rsidRDefault="00E8064B" w:rsidP="00693242">
            <w:pPr>
              <w:spacing w:line="276" w:lineRule="auto"/>
              <w:jc w:val="both"/>
              <w:rPr>
                <w:rFonts w:asciiTheme="minorHAnsi" w:hAnsiTheme="minorHAnsi" w:cstheme="minorHAnsi"/>
                <w:szCs w:val="24"/>
              </w:rPr>
            </w:pPr>
            <w:r w:rsidRPr="00FA42D8">
              <w:rPr>
                <w:rFonts w:asciiTheme="minorHAnsi" w:hAnsiTheme="minorHAnsi" w:cstheme="minorHAnsi"/>
                <w:szCs w:val="24"/>
              </w:rPr>
              <w:t xml:space="preserve">Część 1: </w:t>
            </w:r>
            <w:r>
              <w:rPr>
                <w:rFonts w:asciiTheme="minorHAnsi" w:hAnsiTheme="minorHAnsi" w:cstheme="minorHAnsi"/>
                <w:szCs w:val="24"/>
              </w:rPr>
              <w:t xml:space="preserve">Tomograf – 1 szt. </w:t>
            </w:r>
            <w:r w:rsidRPr="00FA42D8">
              <w:rPr>
                <w:rFonts w:asciiTheme="minorHAnsi" w:hAnsiTheme="minorHAnsi" w:cstheme="minorHAnsi"/>
                <w:szCs w:val="24"/>
              </w:rPr>
              <w:t xml:space="preserve"> </w:t>
            </w:r>
          </w:p>
        </w:tc>
        <w:tc>
          <w:tcPr>
            <w:tcW w:w="2155" w:type="dxa"/>
          </w:tcPr>
          <w:p w14:paraId="03FD0965" w14:textId="77777777" w:rsidR="00E8064B" w:rsidRPr="00FA42D8" w:rsidRDefault="00E8064B" w:rsidP="00693242">
            <w:pPr>
              <w:jc w:val="both"/>
              <w:rPr>
                <w:rFonts w:asciiTheme="minorHAnsi" w:eastAsia="Calibri" w:hAnsiTheme="minorHAnsi" w:cstheme="minorHAnsi"/>
                <w:szCs w:val="28"/>
              </w:rPr>
            </w:pPr>
          </w:p>
        </w:tc>
      </w:tr>
      <w:tr w:rsidR="00E8064B" w:rsidRPr="00FA42D8" w14:paraId="0D7F3F13" w14:textId="77777777" w:rsidTr="00693242">
        <w:tc>
          <w:tcPr>
            <w:tcW w:w="7768" w:type="dxa"/>
          </w:tcPr>
          <w:p w14:paraId="3D95BA2F" w14:textId="450FFFD7" w:rsidR="00E8064B" w:rsidRPr="00FA42D8" w:rsidRDefault="00E8064B" w:rsidP="00693242">
            <w:pPr>
              <w:spacing w:line="276" w:lineRule="auto"/>
              <w:jc w:val="both"/>
              <w:rPr>
                <w:rFonts w:asciiTheme="minorHAnsi" w:hAnsiTheme="minorHAnsi" w:cstheme="minorHAnsi"/>
                <w:szCs w:val="24"/>
              </w:rPr>
            </w:pPr>
            <w:r w:rsidRPr="00FA42D8">
              <w:rPr>
                <w:rFonts w:asciiTheme="minorHAnsi" w:hAnsiTheme="minorHAnsi" w:cstheme="minorHAnsi"/>
                <w:szCs w:val="24"/>
              </w:rPr>
              <w:t xml:space="preserve">Część 2: </w:t>
            </w:r>
            <w:r>
              <w:rPr>
                <w:rFonts w:asciiTheme="minorHAnsi" w:hAnsiTheme="minorHAnsi" w:cstheme="minorHAnsi"/>
                <w:szCs w:val="24"/>
              </w:rPr>
              <w:t>Unit stomatologiczny</w:t>
            </w:r>
            <w:r w:rsidRPr="00FA42D8">
              <w:rPr>
                <w:rFonts w:asciiTheme="minorHAnsi" w:hAnsiTheme="minorHAnsi" w:cstheme="minorHAnsi"/>
                <w:szCs w:val="24"/>
              </w:rPr>
              <w:t xml:space="preserve"> – 2 </w:t>
            </w:r>
            <w:r>
              <w:rPr>
                <w:rFonts w:asciiTheme="minorHAnsi" w:hAnsiTheme="minorHAnsi" w:cstheme="minorHAnsi"/>
                <w:szCs w:val="24"/>
              </w:rPr>
              <w:t>kpl</w:t>
            </w:r>
            <w:r w:rsidRPr="00FA42D8">
              <w:rPr>
                <w:rFonts w:asciiTheme="minorHAnsi" w:hAnsiTheme="minorHAnsi" w:cstheme="minorHAnsi"/>
                <w:szCs w:val="24"/>
              </w:rPr>
              <w:t xml:space="preserve">. </w:t>
            </w:r>
          </w:p>
        </w:tc>
        <w:tc>
          <w:tcPr>
            <w:tcW w:w="2155" w:type="dxa"/>
          </w:tcPr>
          <w:p w14:paraId="3414654E" w14:textId="77777777" w:rsidR="00E8064B" w:rsidRPr="00FA42D8" w:rsidRDefault="00E8064B" w:rsidP="00693242">
            <w:pPr>
              <w:jc w:val="both"/>
              <w:rPr>
                <w:rFonts w:asciiTheme="minorHAnsi" w:eastAsia="Calibri" w:hAnsiTheme="minorHAnsi" w:cstheme="minorHAnsi"/>
                <w:szCs w:val="28"/>
              </w:rPr>
            </w:pPr>
          </w:p>
        </w:tc>
      </w:tr>
    </w:tbl>
    <w:p w14:paraId="495CDAFF" w14:textId="780A530F" w:rsidR="00B538B4" w:rsidRP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 xml:space="preserve"> </w:t>
      </w:r>
    </w:p>
    <w:p w14:paraId="0A4A433B" w14:textId="77777777" w:rsidR="00B538B4" w:rsidRPr="00B538B4" w:rsidRDefault="00B538B4" w:rsidP="00B538B4">
      <w:pPr>
        <w:shd w:val="clear" w:color="auto" w:fill="FFFFFF"/>
        <w:jc w:val="both"/>
        <w:rPr>
          <w:rFonts w:asciiTheme="minorHAnsi" w:eastAsia="Calibri" w:hAnsiTheme="minorHAnsi" w:cstheme="minorHAnsi"/>
          <w:szCs w:val="24"/>
        </w:rPr>
      </w:pPr>
    </w:p>
    <w:p w14:paraId="5E01D2B3" w14:textId="77777777" w:rsidR="00B538B4" w:rsidRP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 xml:space="preserve">Oferując następujące warunki: </w:t>
      </w:r>
    </w:p>
    <w:tbl>
      <w:tblPr>
        <w:tblW w:w="9923" w:type="dxa"/>
        <w:tblInd w:w="-147" w:type="dxa"/>
        <w:tblLayout w:type="fixed"/>
        <w:tblCellMar>
          <w:left w:w="88" w:type="dxa"/>
        </w:tblCellMar>
        <w:tblLook w:val="0000" w:firstRow="0" w:lastRow="0" w:firstColumn="0" w:lastColumn="0" w:noHBand="0" w:noVBand="0"/>
      </w:tblPr>
      <w:tblGrid>
        <w:gridCol w:w="568"/>
        <w:gridCol w:w="2551"/>
        <w:gridCol w:w="709"/>
        <w:gridCol w:w="1523"/>
        <w:gridCol w:w="1524"/>
        <w:gridCol w:w="1524"/>
        <w:gridCol w:w="1524"/>
      </w:tblGrid>
      <w:tr w:rsidR="00E8064B" w:rsidRPr="00E8064B" w14:paraId="132D3701" w14:textId="77777777" w:rsidTr="00E8064B">
        <w:trPr>
          <w:trHeight w:val="70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CF393" w14:textId="77777777" w:rsidR="00E8064B" w:rsidRPr="00E8064B" w:rsidRDefault="00E8064B" w:rsidP="00E8064B">
            <w:pPr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t>Lp.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8FA03" w14:textId="77777777" w:rsidR="00E8064B" w:rsidRPr="00E8064B" w:rsidRDefault="00E8064B" w:rsidP="00E8064B">
            <w:pPr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br/>
              <w:t>Nazwa Przedmiotu zamówienia</w:t>
            </w:r>
          </w:p>
          <w:p w14:paraId="263C13FE" w14:textId="77777777" w:rsidR="00E8064B" w:rsidRPr="00E8064B" w:rsidRDefault="00E8064B" w:rsidP="00E8064B">
            <w:pPr>
              <w:ind w:lef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7B503" w14:textId="77777777" w:rsidR="00E8064B" w:rsidRPr="00E8064B" w:rsidRDefault="00E8064B" w:rsidP="00E8064B">
            <w:pPr>
              <w:ind w:lef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t>Ilość</w:t>
            </w:r>
          </w:p>
        </w:tc>
        <w:tc>
          <w:tcPr>
            <w:tcW w:w="1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827B5" w14:textId="77777777" w:rsidR="00E8064B" w:rsidRPr="00E8064B" w:rsidRDefault="00E8064B" w:rsidP="00E8064B">
            <w:pPr>
              <w:ind w:left="-108" w:righ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t>Cena jednostkowa netto*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332C9" w14:textId="51B4816D" w:rsidR="00E8064B" w:rsidRPr="00E8064B" w:rsidRDefault="00E8064B" w:rsidP="00E8064B">
            <w:pPr>
              <w:ind w:left="-108" w:righ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t>Wartość netto*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808A5" w14:textId="4F9C8265" w:rsidR="00E8064B" w:rsidRPr="00E8064B" w:rsidRDefault="00E8064B" w:rsidP="00E8064B">
            <w:pPr>
              <w:ind w:left="-108" w:right="-108"/>
              <w:jc w:val="center"/>
              <w:rPr>
                <w:rFonts w:asciiTheme="minorHAnsi" w:eastAsia="Calibri" w:hAnsiTheme="minorHAnsi" w:cstheme="minorHAnsi"/>
                <w:b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t>VAT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07D21" w14:textId="77777777" w:rsidR="00E8064B" w:rsidRPr="00E8064B" w:rsidRDefault="00E8064B" w:rsidP="00E8064B">
            <w:pPr>
              <w:ind w:left="-108"/>
              <w:jc w:val="center"/>
              <w:rPr>
                <w:rFonts w:asciiTheme="minorHAnsi" w:hAnsiTheme="minorHAnsi" w:cstheme="minorHAnsi"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b/>
                <w:szCs w:val="24"/>
              </w:rPr>
              <w:t>Cena brutto*</w:t>
            </w:r>
          </w:p>
        </w:tc>
      </w:tr>
      <w:tr w:rsidR="00E8064B" w:rsidRPr="00E8064B" w14:paraId="7FAC3ABC" w14:textId="77777777" w:rsidTr="00E8064B">
        <w:trPr>
          <w:trHeight w:val="83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10A486" w14:textId="4DAC48FD" w:rsidR="00E8064B" w:rsidRPr="00E8064B" w:rsidRDefault="00E8064B" w:rsidP="00E8064B">
            <w:pPr>
              <w:spacing w:before="240" w:after="240"/>
              <w:jc w:val="center"/>
              <w:rPr>
                <w:rFonts w:asciiTheme="minorHAnsi" w:hAnsiTheme="minorHAnsi" w:cstheme="minorHAnsi"/>
                <w:bCs/>
                <w:szCs w:val="24"/>
              </w:rPr>
            </w:pPr>
            <w:r w:rsidRPr="00E8064B">
              <w:rPr>
                <w:rFonts w:asciiTheme="minorHAnsi" w:hAnsiTheme="minorHAnsi" w:cstheme="minorHAnsi"/>
                <w:bCs/>
                <w:szCs w:val="24"/>
              </w:rPr>
              <w:t>1.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4A12A" w14:textId="10EE5174" w:rsidR="00E8064B" w:rsidRPr="00E8064B" w:rsidRDefault="00E8064B" w:rsidP="00E8064B">
            <w:pPr>
              <w:spacing w:before="240" w:after="240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 w:rsidRPr="00E8064B">
              <w:rPr>
                <w:rFonts w:asciiTheme="minorHAnsi" w:hAnsiTheme="minorHAnsi" w:cstheme="minorHAnsi"/>
                <w:szCs w:val="24"/>
              </w:rPr>
              <w:t>Część 1: Tomograf – 1 szt.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7A518" w14:textId="0AEE544B" w:rsidR="00E8064B" w:rsidRPr="00E8064B" w:rsidRDefault="00E8064B" w:rsidP="00E8064B">
            <w:pPr>
              <w:spacing w:before="240" w:after="240"/>
              <w:jc w:val="center"/>
              <w:rPr>
                <w:rFonts w:asciiTheme="minorHAnsi" w:eastAsia="Calibri" w:hAnsiTheme="minorHAnsi" w:cstheme="minorHAnsi"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szCs w:val="24"/>
              </w:rPr>
              <w:t>1 szt.</w:t>
            </w:r>
          </w:p>
        </w:tc>
        <w:tc>
          <w:tcPr>
            <w:tcW w:w="1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56594" w14:textId="77777777" w:rsidR="00E8064B" w:rsidRPr="00E8064B" w:rsidRDefault="00E8064B" w:rsidP="00E8064B">
            <w:pPr>
              <w:spacing w:before="240" w:after="240"/>
              <w:ind w:right="-108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4171F" w14:textId="77777777" w:rsidR="00E8064B" w:rsidRPr="00E8064B" w:rsidRDefault="00E8064B" w:rsidP="00E8064B">
            <w:pPr>
              <w:spacing w:before="240" w:after="240"/>
              <w:ind w:right="-108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46D322" w14:textId="2700178C" w:rsidR="00E8064B" w:rsidRPr="00E8064B" w:rsidRDefault="00E8064B" w:rsidP="00E8064B">
            <w:pPr>
              <w:spacing w:before="240" w:after="240"/>
              <w:ind w:right="-108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E7646" w14:textId="77777777" w:rsidR="00E8064B" w:rsidRPr="00E8064B" w:rsidRDefault="00E8064B" w:rsidP="00E8064B">
            <w:pPr>
              <w:spacing w:before="240" w:after="240"/>
              <w:ind w:left="284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</w:tr>
      <w:tr w:rsidR="00E8064B" w:rsidRPr="00E8064B" w14:paraId="3EB98591" w14:textId="77777777" w:rsidTr="00E8064B">
        <w:trPr>
          <w:trHeight w:val="83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A3D6F0" w14:textId="6B7770BB" w:rsidR="00E8064B" w:rsidRPr="00E8064B" w:rsidRDefault="00E8064B" w:rsidP="00E8064B">
            <w:pPr>
              <w:spacing w:before="240" w:after="240"/>
              <w:jc w:val="center"/>
              <w:rPr>
                <w:rFonts w:asciiTheme="minorHAnsi" w:hAnsiTheme="minorHAnsi" w:cstheme="minorHAnsi"/>
                <w:bCs/>
                <w:szCs w:val="24"/>
              </w:rPr>
            </w:pPr>
            <w:r w:rsidRPr="00E8064B">
              <w:rPr>
                <w:rFonts w:asciiTheme="minorHAnsi" w:hAnsiTheme="minorHAnsi" w:cstheme="minorHAnsi"/>
                <w:bCs/>
                <w:szCs w:val="24"/>
              </w:rPr>
              <w:t>2.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798A28" w14:textId="21B79C9E" w:rsidR="00E8064B" w:rsidRPr="00E8064B" w:rsidRDefault="00E8064B" w:rsidP="00E8064B">
            <w:pPr>
              <w:spacing w:before="240" w:after="240"/>
              <w:jc w:val="center"/>
              <w:rPr>
                <w:rFonts w:asciiTheme="minorHAnsi" w:hAnsiTheme="minorHAnsi" w:cstheme="minorHAnsi"/>
              </w:rPr>
            </w:pPr>
            <w:r w:rsidRPr="00E8064B">
              <w:rPr>
                <w:rFonts w:asciiTheme="minorHAnsi" w:hAnsiTheme="minorHAnsi" w:cstheme="minorHAnsi"/>
                <w:szCs w:val="24"/>
              </w:rPr>
              <w:t>Część 2: Unit stomatologiczny – 2 kpl.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5F99F" w14:textId="37AEE1C2" w:rsidR="00E8064B" w:rsidRPr="00E8064B" w:rsidRDefault="00E8064B" w:rsidP="00E8064B">
            <w:pPr>
              <w:spacing w:before="240" w:after="240"/>
              <w:jc w:val="center"/>
              <w:rPr>
                <w:rFonts w:asciiTheme="minorHAnsi" w:eastAsia="Calibri" w:hAnsiTheme="minorHAnsi" w:cstheme="minorHAnsi"/>
                <w:szCs w:val="24"/>
              </w:rPr>
            </w:pPr>
            <w:r w:rsidRPr="00E8064B">
              <w:rPr>
                <w:rFonts w:asciiTheme="minorHAnsi" w:eastAsia="Calibri" w:hAnsiTheme="minorHAnsi" w:cstheme="minorHAnsi"/>
                <w:szCs w:val="24"/>
              </w:rPr>
              <w:t>2 kpl.</w:t>
            </w:r>
          </w:p>
        </w:tc>
        <w:tc>
          <w:tcPr>
            <w:tcW w:w="1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6217B" w14:textId="77777777" w:rsidR="00E8064B" w:rsidRPr="00E8064B" w:rsidRDefault="00E8064B" w:rsidP="00E8064B">
            <w:pPr>
              <w:spacing w:before="240" w:after="240"/>
              <w:ind w:right="-108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A7B47" w14:textId="77777777" w:rsidR="00E8064B" w:rsidRPr="00E8064B" w:rsidRDefault="00E8064B" w:rsidP="00E8064B">
            <w:pPr>
              <w:spacing w:before="240" w:after="240"/>
              <w:ind w:right="-108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F218F" w14:textId="5147E21E" w:rsidR="00E8064B" w:rsidRPr="00E8064B" w:rsidRDefault="00E8064B" w:rsidP="00E8064B">
            <w:pPr>
              <w:spacing w:before="240" w:after="240"/>
              <w:ind w:right="-108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7356E" w14:textId="77777777" w:rsidR="00E8064B" w:rsidRPr="00E8064B" w:rsidRDefault="00E8064B" w:rsidP="00E8064B">
            <w:pPr>
              <w:spacing w:before="240" w:after="240"/>
              <w:ind w:left="284"/>
              <w:jc w:val="center"/>
              <w:rPr>
                <w:rFonts w:asciiTheme="minorHAnsi" w:eastAsia="Calibri" w:hAnsiTheme="minorHAnsi" w:cstheme="minorHAnsi"/>
                <w:szCs w:val="24"/>
              </w:rPr>
            </w:pPr>
          </w:p>
        </w:tc>
      </w:tr>
    </w:tbl>
    <w:p w14:paraId="6E45E5E3" w14:textId="77777777" w:rsidR="00B538B4" w:rsidRPr="00E8064B" w:rsidRDefault="00B538B4" w:rsidP="00B538B4">
      <w:pPr>
        <w:spacing w:line="276" w:lineRule="auto"/>
        <w:rPr>
          <w:rFonts w:asciiTheme="minorHAnsi" w:hAnsiTheme="minorHAnsi" w:cstheme="minorHAnsi"/>
          <w:szCs w:val="24"/>
        </w:rPr>
      </w:pPr>
      <w:r w:rsidRPr="00E8064B">
        <w:rPr>
          <w:rFonts w:asciiTheme="minorHAnsi" w:hAnsiTheme="minorHAnsi" w:cstheme="minorHAnsi"/>
          <w:szCs w:val="24"/>
        </w:rPr>
        <w:t xml:space="preserve">*określić odpowiednią walutę </w:t>
      </w:r>
    </w:p>
    <w:p w14:paraId="0A9129FB" w14:textId="77777777" w:rsidR="00B538B4" w:rsidRDefault="00B538B4" w:rsidP="00B538B4">
      <w:pPr>
        <w:spacing w:line="276" w:lineRule="auto"/>
        <w:rPr>
          <w:rFonts w:asciiTheme="minorHAnsi" w:hAnsiTheme="minorHAnsi" w:cstheme="minorHAnsi"/>
          <w:szCs w:val="24"/>
        </w:rPr>
      </w:pPr>
    </w:p>
    <w:p w14:paraId="71E47F27" w14:textId="77777777" w:rsidR="00E8064B" w:rsidRDefault="00E8064B" w:rsidP="00B538B4">
      <w:pPr>
        <w:spacing w:line="276" w:lineRule="auto"/>
        <w:rPr>
          <w:rFonts w:asciiTheme="minorHAnsi" w:hAnsiTheme="minorHAnsi" w:cstheme="minorHAnsi"/>
          <w:szCs w:val="24"/>
        </w:rPr>
      </w:pPr>
    </w:p>
    <w:p w14:paraId="181DAC14" w14:textId="77777777" w:rsidR="00E8064B" w:rsidRPr="00E8064B" w:rsidRDefault="00E8064B" w:rsidP="00B538B4">
      <w:pPr>
        <w:spacing w:line="276" w:lineRule="auto"/>
        <w:rPr>
          <w:rFonts w:asciiTheme="minorHAnsi" w:hAnsiTheme="minorHAnsi" w:cstheme="minorHAnsi"/>
          <w:szCs w:val="24"/>
        </w:rPr>
      </w:pPr>
    </w:p>
    <w:p w14:paraId="7E04470A" w14:textId="77777777" w:rsidR="00B538B4" w:rsidRPr="00E8064B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E8064B">
        <w:rPr>
          <w:rFonts w:asciiTheme="minorHAnsi" w:hAnsiTheme="minorHAnsi" w:cstheme="minorHAnsi"/>
          <w:szCs w:val="24"/>
        </w:rPr>
        <w:t>Pozostały parametr do oceny oferty kształtuje się następująco:</w:t>
      </w:r>
    </w:p>
    <w:p w14:paraId="05264811" w14:textId="77777777" w:rsidR="00B538B4" w:rsidRP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color w:val="EE0000"/>
          <w:szCs w:val="24"/>
        </w:rPr>
      </w:pP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5"/>
        <w:gridCol w:w="5386"/>
      </w:tblGrid>
      <w:tr w:rsidR="00B538B4" w:rsidRPr="00B538B4" w14:paraId="0AB26853" w14:textId="77777777" w:rsidTr="00693242">
        <w:tc>
          <w:tcPr>
            <w:tcW w:w="4395" w:type="dxa"/>
          </w:tcPr>
          <w:p w14:paraId="28A76A5A" w14:textId="77777777" w:rsidR="00B538B4" w:rsidRPr="00BF43F7" w:rsidRDefault="00B538B4" w:rsidP="00693242">
            <w:pPr>
              <w:jc w:val="center"/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</w:pPr>
            <w:r w:rsidRPr="00BF43F7"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  <w:t>Nazwa Przedmiotu zamówienia</w:t>
            </w:r>
          </w:p>
          <w:p w14:paraId="39A7BEAF" w14:textId="77777777" w:rsidR="00B538B4" w:rsidRPr="00BF43F7" w:rsidRDefault="00B538B4" w:rsidP="00693242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  <w:szCs w:val="24"/>
              </w:rPr>
            </w:pPr>
          </w:p>
        </w:tc>
        <w:tc>
          <w:tcPr>
            <w:tcW w:w="5386" w:type="dxa"/>
          </w:tcPr>
          <w:p w14:paraId="734B1E0E" w14:textId="5540BBBB" w:rsidR="00B538B4" w:rsidRPr="00BF43F7" w:rsidRDefault="00B538B4" w:rsidP="00693242">
            <w:pPr>
              <w:jc w:val="center"/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</w:pPr>
            <w:r w:rsidRPr="00BF43F7"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  <w:t xml:space="preserve">Oferowany okres gwarancji </w:t>
            </w:r>
          </w:p>
          <w:p w14:paraId="23CD012A" w14:textId="77777777" w:rsidR="00B538B4" w:rsidRPr="00BF43F7" w:rsidRDefault="00B538B4" w:rsidP="00693242">
            <w:pPr>
              <w:jc w:val="center"/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</w:pPr>
            <w:r w:rsidRPr="00BF43F7"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  <w:t>(w miesiącach) od daty podpisania protokołu odbioru bez zastrzeżeń</w:t>
            </w:r>
          </w:p>
        </w:tc>
      </w:tr>
      <w:tr w:rsidR="00481BC7" w:rsidRPr="00B538B4" w14:paraId="795C8869" w14:textId="77777777" w:rsidTr="006402D1">
        <w:tc>
          <w:tcPr>
            <w:tcW w:w="4395" w:type="dxa"/>
            <w:vAlign w:val="center"/>
          </w:tcPr>
          <w:p w14:paraId="7958F73D" w14:textId="2CD8FBCD" w:rsidR="00481BC7" w:rsidRPr="00B538B4" w:rsidRDefault="00481BC7" w:rsidP="00481BC7">
            <w:pPr>
              <w:shd w:val="clear" w:color="auto" w:fill="FFFFFF"/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  <w:r w:rsidRPr="00E8064B">
              <w:rPr>
                <w:rFonts w:asciiTheme="minorHAnsi" w:hAnsiTheme="minorHAnsi" w:cstheme="minorHAnsi"/>
                <w:szCs w:val="24"/>
              </w:rPr>
              <w:t>Część 1: Tomograf – 1 szt.</w:t>
            </w:r>
          </w:p>
        </w:tc>
        <w:tc>
          <w:tcPr>
            <w:tcW w:w="5386" w:type="dxa"/>
          </w:tcPr>
          <w:p w14:paraId="6511DD1D" w14:textId="77777777" w:rsidR="00481BC7" w:rsidRPr="00B538B4" w:rsidRDefault="00481BC7" w:rsidP="00481BC7">
            <w:pPr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</w:p>
        </w:tc>
      </w:tr>
      <w:tr w:rsidR="00481BC7" w:rsidRPr="00B538B4" w14:paraId="1119B488" w14:textId="77777777" w:rsidTr="006402D1">
        <w:tc>
          <w:tcPr>
            <w:tcW w:w="4395" w:type="dxa"/>
            <w:vAlign w:val="center"/>
          </w:tcPr>
          <w:p w14:paraId="297A6636" w14:textId="1B40B1CE" w:rsidR="00481BC7" w:rsidRPr="00B538B4" w:rsidRDefault="00481BC7" w:rsidP="00481BC7">
            <w:pPr>
              <w:shd w:val="clear" w:color="auto" w:fill="FFFFFF"/>
              <w:jc w:val="both"/>
              <w:rPr>
                <w:rFonts w:asciiTheme="minorHAnsi" w:hAnsiTheme="minorHAnsi" w:cstheme="minorHAnsi"/>
                <w:color w:val="EE0000"/>
              </w:rPr>
            </w:pPr>
            <w:r w:rsidRPr="00E8064B">
              <w:rPr>
                <w:rFonts w:asciiTheme="minorHAnsi" w:hAnsiTheme="minorHAnsi" w:cstheme="minorHAnsi"/>
                <w:szCs w:val="24"/>
              </w:rPr>
              <w:t>Część 2: Unit stomatologiczny – 2 kpl.</w:t>
            </w:r>
          </w:p>
        </w:tc>
        <w:tc>
          <w:tcPr>
            <w:tcW w:w="5386" w:type="dxa"/>
          </w:tcPr>
          <w:p w14:paraId="57AFDF63" w14:textId="77777777" w:rsidR="00481BC7" w:rsidRPr="00B538B4" w:rsidRDefault="00481BC7" w:rsidP="00481BC7">
            <w:pPr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</w:p>
        </w:tc>
      </w:tr>
    </w:tbl>
    <w:p w14:paraId="6DEA0D0B" w14:textId="77777777" w:rsidR="00B538B4" w:rsidRPr="00B538B4" w:rsidRDefault="00B538B4" w:rsidP="00B538B4">
      <w:pPr>
        <w:pStyle w:val="Akapitzlist"/>
        <w:spacing w:after="200" w:line="276" w:lineRule="auto"/>
        <w:jc w:val="both"/>
        <w:rPr>
          <w:rFonts w:asciiTheme="minorHAnsi" w:hAnsiTheme="minorHAnsi" w:cstheme="minorHAnsi"/>
          <w:color w:val="EE0000"/>
          <w:szCs w:val="24"/>
        </w:rPr>
      </w:pPr>
    </w:p>
    <w:p w14:paraId="47034439" w14:textId="77777777" w:rsidR="00B538B4" w:rsidRPr="00481BC7" w:rsidRDefault="00B538B4" w:rsidP="00B538B4">
      <w:pPr>
        <w:spacing w:line="276" w:lineRule="auto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 xml:space="preserve">Oświadczamy, że: </w:t>
      </w:r>
    </w:p>
    <w:p w14:paraId="635D27D4" w14:textId="77777777" w:rsidR="00B538B4" w:rsidRPr="00481BC7" w:rsidRDefault="00B538B4" w:rsidP="00B538B4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Akceptujemy warunki określone przez Zamawiającego w Zapytaniu ofertowym.</w:t>
      </w:r>
    </w:p>
    <w:p w14:paraId="07CDEA27" w14:textId="20923930" w:rsidR="00B538B4" w:rsidRPr="00481BC7" w:rsidRDefault="00B538B4" w:rsidP="00B538B4">
      <w:pPr>
        <w:pStyle w:val="Akapitzlist"/>
        <w:numPr>
          <w:ilvl w:val="0"/>
          <w:numId w:val="2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Przedmiot zamówienia zostanie dostarczony w terminie</w:t>
      </w:r>
      <w:r w:rsidR="00BF43F7">
        <w:rPr>
          <w:rFonts w:asciiTheme="minorHAnsi" w:hAnsiTheme="minorHAnsi" w:cstheme="minorHAnsi"/>
          <w:szCs w:val="24"/>
          <w:lang w:eastAsia="ar-SA"/>
        </w:rPr>
        <w:t xml:space="preserve"> do 30.05.2026 r.</w:t>
      </w:r>
    </w:p>
    <w:p w14:paraId="019C907F" w14:textId="77777777" w:rsidR="00B538B4" w:rsidRPr="00481BC7" w:rsidRDefault="00B538B4" w:rsidP="00B538B4">
      <w:pPr>
        <w:pStyle w:val="Akapitzlist"/>
        <w:numPr>
          <w:ilvl w:val="0"/>
          <w:numId w:val="2"/>
        </w:numPr>
        <w:suppressAutoHyphens/>
        <w:spacing w:line="276" w:lineRule="auto"/>
        <w:jc w:val="both"/>
        <w:rPr>
          <w:rFonts w:asciiTheme="minorHAnsi" w:hAnsiTheme="minorHAnsi" w:cstheme="minorHAnsi"/>
          <w:bCs/>
          <w:szCs w:val="24"/>
          <w:lang w:eastAsia="ar-SA"/>
        </w:rPr>
      </w:pPr>
      <w:r w:rsidRPr="00481BC7">
        <w:rPr>
          <w:rFonts w:asciiTheme="minorHAnsi" w:hAnsiTheme="minorHAnsi" w:cstheme="minorHAnsi"/>
          <w:bCs/>
          <w:szCs w:val="24"/>
          <w:lang w:eastAsia="ar-SA"/>
        </w:rPr>
        <w:t>Przedmiot zamówienia zostanie dostarczony na koszt własny i ryzyko sprzedającego;</w:t>
      </w:r>
    </w:p>
    <w:p w14:paraId="73E14C45" w14:textId="24A8B677" w:rsidR="00B538B4" w:rsidRPr="00481BC7" w:rsidRDefault="00B538B4" w:rsidP="00BF43F7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bCs/>
          <w:sz w:val="24"/>
          <w:szCs w:val="24"/>
        </w:rPr>
        <w:t>W ramach zakupu Przedmiotu zamówienia przeprowadzimy bezpłatne szkolenie z zakresu obsługi Przedmiotu zamówienia;</w:t>
      </w:r>
    </w:p>
    <w:p w14:paraId="2537DB25" w14:textId="56577D5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481BC7">
        <w:rPr>
          <w:rFonts w:asciiTheme="minorHAnsi" w:hAnsiTheme="minorHAnsi" w:cstheme="minorHAnsi"/>
          <w:bCs/>
          <w:sz w:val="24"/>
          <w:szCs w:val="24"/>
        </w:rPr>
        <w:t>Oferowane urządzen</w:t>
      </w:r>
      <w:r w:rsidR="00481BC7">
        <w:rPr>
          <w:rFonts w:asciiTheme="minorHAnsi" w:hAnsiTheme="minorHAnsi" w:cstheme="minorHAnsi"/>
          <w:bCs/>
          <w:sz w:val="24"/>
          <w:szCs w:val="24"/>
        </w:rPr>
        <w:t>ie jest</w:t>
      </w:r>
      <w:r w:rsidRPr="00481BC7">
        <w:rPr>
          <w:rFonts w:asciiTheme="minorHAnsi" w:hAnsiTheme="minorHAnsi" w:cstheme="minorHAnsi"/>
          <w:bCs/>
          <w:sz w:val="24"/>
          <w:szCs w:val="24"/>
        </w:rPr>
        <w:t xml:space="preserve"> fabrycznie nowe oraz jest wyposażone w tabliczki znamionowe, zawierające podstawowe informacje o urządzeniu takie jak: nazwa, producent, rok produkcji, numer seryjny, podstawowe parametry; </w:t>
      </w:r>
    </w:p>
    <w:p w14:paraId="6ADED974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481BC7">
        <w:rPr>
          <w:rFonts w:asciiTheme="minorHAnsi" w:hAnsiTheme="minorHAnsi" w:cstheme="minorHAnsi"/>
          <w:bCs/>
          <w:sz w:val="24"/>
          <w:szCs w:val="24"/>
        </w:rPr>
        <w:t>Oferowane urządzenie jest dopuszczone do obrotu na terytorium Unii Europejskiej oraz posiada certyfikat CE;</w:t>
      </w:r>
    </w:p>
    <w:p w14:paraId="02492E21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Przedmiot zamówienia spełnia wymogi opisane w Punkcie 2.5. i 2.6. Zapytania ofertowego dot. aspektów społecznych i aspektów środowiskowych;</w:t>
      </w:r>
    </w:p>
    <w:p w14:paraId="4C7B6C8C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Posiadamy odpowiedni potencjał techniczny – dysponujemy odpowiednim zapleczem technicznym niezbędnym do prawidłowej realizacji Przedmiotu zamówienia;</w:t>
      </w:r>
    </w:p>
    <w:p w14:paraId="3600186B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Znajdujemy się w sytuacji ekonomicznej i finansowej zapewniającej prawidłowe wykonanie zamówienia;</w:t>
      </w:r>
    </w:p>
    <w:p w14:paraId="3CB59E62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Posiadamy odpowiedni potencjał kadrowy – dysponujemy osobami zdolnymi do wykonania zamówienia;</w:t>
      </w:r>
    </w:p>
    <w:p w14:paraId="1E89E374" w14:textId="16CC97EB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 xml:space="preserve">Posiadamy odpowiednie doświadczenie do realizacji Przedmiotu zamówienia, tj. w okresie ostatnich 3 lat przed upływem terminu składania ofert, a jeżeli okres prowadzenia działalności jest krótszy – w tym okresie, zrealizowaliśmy przynajmniej </w:t>
      </w:r>
      <w:r w:rsidRPr="00481BC7">
        <w:rPr>
          <w:rFonts w:cs="Calibri"/>
          <w:sz w:val="24"/>
          <w:szCs w:val="24"/>
          <w:u w:val="single"/>
        </w:rPr>
        <w:t xml:space="preserve">3 dostawy </w:t>
      </w:r>
      <w:r w:rsidR="00481BC7">
        <w:rPr>
          <w:rFonts w:asciiTheme="minorHAnsi" w:hAnsiTheme="minorHAnsi" w:cstheme="minorHAnsi"/>
          <w:sz w:val="24"/>
          <w:szCs w:val="24"/>
          <w:u w:val="single"/>
        </w:rPr>
        <w:t>urządzeń</w:t>
      </w:r>
      <w:r w:rsidR="00481BC7" w:rsidRPr="00271C80">
        <w:rPr>
          <w:rFonts w:asciiTheme="minorHAnsi" w:hAnsiTheme="minorHAnsi" w:cstheme="minorHAnsi"/>
          <w:sz w:val="24"/>
          <w:szCs w:val="24"/>
          <w:u w:val="single"/>
        </w:rPr>
        <w:t xml:space="preserve"> </w:t>
      </w:r>
      <w:r w:rsidR="00BF43F7">
        <w:rPr>
          <w:rFonts w:asciiTheme="minorHAnsi" w:hAnsiTheme="minorHAnsi" w:cstheme="minorHAnsi"/>
          <w:sz w:val="24"/>
          <w:szCs w:val="24"/>
          <w:u w:val="single"/>
        </w:rPr>
        <w:t>z</w:t>
      </w:r>
      <w:r w:rsidR="00481BC7">
        <w:rPr>
          <w:rFonts w:asciiTheme="minorHAnsi" w:hAnsiTheme="minorHAnsi" w:cstheme="minorHAnsi"/>
          <w:sz w:val="24"/>
          <w:szCs w:val="24"/>
          <w:u w:val="single"/>
        </w:rPr>
        <w:t xml:space="preserve">bliżonych </w:t>
      </w:r>
      <w:r w:rsidR="00481BC7" w:rsidRPr="00271C80">
        <w:rPr>
          <w:rFonts w:asciiTheme="minorHAnsi" w:hAnsiTheme="minorHAnsi" w:cstheme="minorHAnsi"/>
          <w:sz w:val="24"/>
          <w:szCs w:val="24"/>
          <w:u w:val="single"/>
        </w:rPr>
        <w:t>do wskazanych w niniejszym Zapytaniu</w:t>
      </w:r>
      <w:r w:rsidR="00481BC7" w:rsidRPr="00481BC7">
        <w:rPr>
          <w:rFonts w:cs="Calibri"/>
          <w:sz w:val="24"/>
          <w:szCs w:val="24"/>
        </w:rPr>
        <w:t xml:space="preserve"> </w:t>
      </w:r>
      <w:r w:rsidRPr="00481BC7">
        <w:rPr>
          <w:rFonts w:cs="Calibri"/>
          <w:sz w:val="24"/>
          <w:szCs w:val="24"/>
        </w:rPr>
        <w:t xml:space="preserve">– do oferty przekładamy: </w:t>
      </w:r>
      <w:r w:rsidRPr="00BF43F7">
        <w:rPr>
          <w:rFonts w:cs="Calibri"/>
          <w:b/>
          <w:bCs/>
          <w:sz w:val="24"/>
          <w:szCs w:val="24"/>
        </w:rPr>
        <w:t>Załącznik nr 3 – Wykaz zrealizowanych dostaw</w:t>
      </w:r>
      <w:r w:rsidRPr="00481BC7">
        <w:rPr>
          <w:rFonts w:cs="Calibri"/>
          <w:sz w:val="24"/>
          <w:szCs w:val="24"/>
        </w:rPr>
        <w:t>;</w:t>
      </w:r>
    </w:p>
    <w:p w14:paraId="2AE7A86B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Nie znajdujemy się w stanie likwidacji, upadłości;</w:t>
      </w:r>
    </w:p>
    <w:p w14:paraId="1434CB18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sz w:val="24"/>
          <w:szCs w:val="24"/>
        </w:rPr>
        <w:t>Nie jesteśmy podmiotem wskazanym w art. 7 ust. 1 ustawy z dnia 13 kwietnia 2022 r. o szczególnych rozwiązaniach w zakresie przeciwdziałania wspieraniu agresji na Ukrainę oraz służących ochronie bezpieczeństwa narodowego (Dz. U. 2022. poz. 835).</w:t>
      </w:r>
    </w:p>
    <w:p w14:paraId="4860105D" w14:textId="753C8083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 xml:space="preserve">Nasza oferta posiada okres ważności do </w:t>
      </w:r>
      <w:r w:rsidR="00BB5477">
        <w:rPr>
          <w:rFonts w:cs="Calibri"/>
          <w:sz w:val="24"/>
          <w:szCs w:val="24"/>
        </w:rPr>
        <w:t>15</w:t>
      </w:r>
      <w:r w:rsidR="00BF43F7">
        <w:rPr>
          <w:rFonts w:cs="Calibri"/>
          <w:sz w:val="24"/>
          <w:szCs w:val="24"/>
        </w:rPr>
        <w:t>.0</w:t>
      </w:r>
      <w:r w:rsidR="00BB5477">
        <w:rPr>
          <w:rFonts w:cs="Calibri"/>
          <w:sz w:val="24"/>
          <w:szCs w:val="24"/>
        </w:rPr>
        <w:t>4</w:t>
      </w:r>
      <w:r w:rsidR="00BF43F7">
        <w:rPr>
          <w:rFonts w:cs="Calibri"/>
          <w:sz w:val="24"/>
          <w:szCs w:val="24"/>
        </w:rPr>
        <w:t>.2026</w:t>
      </w:r>
      <w:r w:rsidRPr="00481BC7">
        <w:rPr>
          <w:rFonts w:cs="Calibri"/>
          <w:sz w:val="24"/>
          <w:szCs w:val="24"/>
        </w:rPr>
        <w:t xml:space="preserve"> r.</w:t>
      </w:r>
    </w:p>
    <w:p w14:paraId="2860A5EA" w14:textId="7283CB6A" w:rsidR="00B538B4" w:rsidRPr="00481BC7" w:rsidRDefault="00B538B4" w:rsidP="00B538B4">
      <w:pPr>
        <w:pStyle w:val="Akapitzlist"/>
        <w:numPr>
          <w:ilvl w:val="0"/>
          <w:numId w:val="2"/>
        </w:numPr>
        <w:jc w:val="both"/>
        <w:rPr>
          <w:rFonts w:asciiTheme="minorHAnsi" w:eastAsia="Calibr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lastRenderedPageBreak/>
        <w:t>Wyrażamy zgodę na publikację naszych danych w Bazie Konkurencyjności oraz ich upowszechnianie w zakresie niezbędnym do prawidłowej realizacji i rozliczenia projektu pt.:</w:t>
      </w:r>
      <w:r w:rsidR="00481BC7">
        <w:rPr>
          <w:rFonts w:asciiTheme="minorHAnsi" w:hAnsiTheme="minorHAnsi" w:cstheme="minorHAnsi"/>
          <w:szCs w:val="24"/>
        </w:rPr>
        <w:t xml:space="preserve"> </w:t>
      </w:r>
      <w:r w:rsidR="00481BC7" w:rsidRPr="00481BC7">
        <w:rPr>
          <w:rFonts w:asciiTheme="minorHAnsi" w:hAnsiTheme="minorHAnsi" w:cstheme="minorHAnsi"/>
          <w:szCs w:val="24"/>
        </w:rPr>
        <w:t>„Rozwój usług w zakresie ortodoncji i stomatologii w Parklinik w Koninie.” (nr: FEWP.10.02-IZ.00-0016/25)</w:t>
      </w:r>
      <w:r w:rsidRPr="00481BC7">
        <w:rPr>
          <w:rFonts w:asciiTheme="minorHAnsi" w:hAnsiTheme="minorHAnsi" w:cstheme="minorHAnsi"/>
          <w:szCs w:val="24"/>
        </w:rPr>
        <w:t>.</w:t>
      </w:r>
    </w:p>
    <w:p w14:paraId="1EC9CB97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3E942191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53D89CFA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81BC7">
        <w:rPr>
          <w:rFonts w:asciiTheme="minorHAnsi" w:eastAsia="Calibri" w:hAnsiTheme="minorHAnsi" w:cstheme="minorHAnsi"/>
          <w:sz w:val="22"/>
        </w:rPr>
        <w:t>...………..………………..………………                     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 xml:space="preserve">data  </w:t>
      </w:r>
      <w:r w:rsidRPr="00481BC7">
        <w:rPr>
          <w:rFonts w:asciiTheme="minorHAnsi" w:eastAsia="Calibri" w:hAnsiTheme="minorHAnsi" w:cstheme="minorHAnsi"/>
          <w:sz w:val="22"/>
        </w:rPr>
        <w:tab/>
      </w:r>
      <w:proofErr w:type="gramEnd"/>
      <w:r w:rsidRPr="00481BC7">
        <w:rPr>
          <w:rFonts w:asciiTheme="minorHAnsi" w:eastAsia="Calibri" w:hAnsiTheme="minorHAnsi" w:cstheme="minorHAnsi"/>
          <w:sz w:val="22"/>
        </w:rPr>
        <w:tab/>
        <w:t xml:space="preserve">                            podpis i pieczątka osoby uprawnionej</w:t>
      </w:r>
    </w:p>
    <w:p w14:paraId="380B12D7" w14:textId="77777777" w:rsidR="00B538B4" w:rsidRPr="00481BC7" w:rsidRDefault="00B538B4" w:rsidP="00B538B4">
      <w:pPr>
        <w:rPr>
          <w:rFonts w:asciiTheme="minorHAnsi" w:hAnsiTheme="minorHAnsi" w:cstheme="minorHAnsi"/>
          <w:szCs w:val="24"/>
        </w:rPr>
      </w:pPr>
    </w:p>
    <w:p w14:paraId="466C866D" w14:textId="77777777" w:rsidR="006809AD" w:rsidRPr="00481BC7" w:rsidRDefault="006809AD" w:rsidP="00FC4685">
      <w:pPr>
        <w:jc w:val="right"/>
        <w:rPr>
          <w:rFonts w:asciiTheme="minorHAnsi" w:hAnsiTheme="minorHAnsi" w:cstheme="minorHAnsi"/>
          <w:szCs w:val="24"/>
        </w:rPr>
      </w:pPr>
    </w:p>
    <w:p w14:paraId="316DBA68" w14:textId="4CF2C065" w:rsidR="00B538B4" w:rsidRPr="00724081" w:rsidRDefault="00B538B4" w:rsidP="00724081">
      <w:pPr>
        <w:spacing w:after="160" w:line="259" w:lineRule="auto"/>
        <w:rPr>
          <w:rFonts w:asciiTheme="minorHAnsi" w:hAnsiTheme="minorHAnsi" w:cstheme="minorHAnsi"/>
          <w:szCs w:val="24"/>
        </w:rPr>
      </w:pPr>
    </w:p>
    <w:sectPr w:rsidR="00B538B4" w:rsidRPr="00724081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31E5FE" w14:textId="77777777" w:rsidR="0096078A" w:rsidRDefault="0096078A" w:rsidP="00C31D82">
      <w:pPr>
        <w:spacing w:line="240" w:lineRule="auto"/>
      </w:pPr>
      <w:r>
        <w:separator/>
      </w:r>
    </w:p>
  </w:endnote>
  <w:endnote w:type="continuationSeparator" w:id="0">
    <w:p w14:paraId="596B342E" w14:textId="77777777" w:rsidR="0096078A" w:rsidRDefault="0096078A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ind">
    <w:altName w:val="Calibri"/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206EE1" w14:textId="77777777" w:rsidR="0096078A" w:rsidRDefault="0096078A" w:rsidP="00C31D82">
      <w:pPr>
        <w:spacing w:line="240" w:lineRule="auto"/>
      </w:pPr>
      <w:r>
        <w:separator/>
      </w:r>
    </w:p>
  </w:footnote>
  <w:footnote w:type="continuationSeparator" w:id="0">
    <w:p w14:paraId="51457328" w14:textId="77777777" w:rsidR="0096078A" w:rsidRDefault="0096078A" w:rsidP="00C31D82">
      <w:pPr>
        <w:spacing w:line="240" w:lineRule="auto"/>
      </w:pPr>
      <w:r>
        <w:continuationSeparator/>
      </w:r>
    </w:p>
  </w:footnote>
  <w:footnote w:id="1">
    <w:p w14:paraId="65A3784B" w14:textId="77777777" w:rsidR="00E8064B" w:rsidRPr="004A0F4E" w:rsidRDefault="00E8064B" w:rsidP="00E8064B">
      <w:pPr>
        <w:pStyle w:val="Tekstprzypisudolnego"/>
        <w:rPr>
          <w:rFonts w:ascii="Calibri" w:hAnsi="Calibri" w:cs="Calibri"/>
        </w:rPr>
      </w:pPr>
      <w:r w:rsidRPr="004A0F4E">
        <w:rPr>
          <w:rStyle w:val="Odwoanieprzypisudolnego"/>
          <w:rFonts w:ascii="Calibri" w:hAnsi="Calibri" w:cs="Calibri"/>
        </w:rPr>
        <w:footnoteRef/>
      </w:r>
      <w:r w:rsidRPr="004A0F4E">
        <w:rPr>
          <w:rFonts w:ascii="Calibri" w:hAnsi="Calibri" w:cs="Calibri"/>
        </w:rPr>
        <w:t xml:space="preserve"> Odpowiednie wpisać.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74983442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5995FFD"/>
    <w:multiLevelType w:val="hybridMultilevel"/>
    <w:tmpl w:val="50309BCE"/>
    <w:lvl w:ilvl="0" w:tplc="E25A52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0A050158"/>
    <w:multiLevelType w:val="hybridMultilevel"/>
    <w:tmpl w:val="93640B20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0AEC2720"/>
    <w:multiLevelType w:val="hybridMultilevel"/>
    <w:tmpl w:val="7C52E758"/>
    <w:lvl w:ilvl="0" w:tplc="E25A52AE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0D3F5861"/>
    <w:multiLevelType w:val="multilevel"/>
    <w:tmpl w:val="43DCE08A"/>
    <w:lvl w:ilvl="0">
      <w:start w:val="1"/>
      <w:numFmt w:val="decimal"/>
      <w:lvlText w:val="%1)"/>
      <w:lvlJc w:val="left"/>
      <w:pPr>
        <w:tabs>
          <w:tab w:val="num" w:pos="-360"/>
        </w:tabs>
        <w:ind w:left="1152" w:hanging="360"/>
      </w:pPr>
    </w:lvl>
    <w:lvl w:ilvl="1">
      <w:start w:val="1"/>
      <w:numFmt w:val="lowerLetter"/>
      <w:lvlText w:val="%2."/>
      <w:lvlJc w:val="left"/>
      <w:pPr>
        <w:tabs>
          <w:tab w:val="num" w:pos="-360"/>
        </w:tabs>
        <w:ind w:left="1872" w:hanging="360"/>
      </w:pPr>
    </w:lvl>
    <w:lvl w:ilvl="2">
      <w:start w:val="1"/>
      <w:numFmt w:val="lowerRoman"/>
      <w:lvlText w:val="%2.%3."/>
      <w:lvlJc w:val="right"/>
      <w:pPr>
        <w:tabs>
          <w:tab w:val="num" w:pos="-360"/>
        </w:tabs>
        <w:ind w:left="2592" w:hanging="180"/>
      </w:pPr>
    </w:lvl>
    <w:lvl w:ilvl="3">
      <w:start w:val="1"/>
      <w:numFmt w:val="decimal"/>
      <w:lvlText w:val="%2.%3.%4."/>
      <w:lvlJc w:val="left"/>
      <w:pPr>
        <w:tabs>
          <w:tab w:val="num" w:pos="-360"/>
        </w:tabs>
        <w:ind w:left="3312" w:hanging="360"/>
      </w:pPr>
    </w:lvl>
    <w:lvl w:ilvl="4">
      <w:start w:val="1"/>
      <w:numFmt w:val="lowerLetter"/>
      <w:lvlText w:val="%2.%3.%4.%5."/>
      <w:lvlJc w:val="left"/>
      <w:pPr>
        <w:tabs>
          <w:tab w:val="num" w:pos="-360"/>
        </w:tabs>
        <w:ind w:left="4032" w:hanging="360"/>
      </w:pPr>
    </w:lvl>
    <w:lvl w:ilvl="5">
      <w:start w:val="1"/>
      <w:numFmt w:val="lowerRoman"/>
      <w:lvlText w:val="%2.%3.%4.%5.%6."/>
      <w:lvlJc w:val="right"/>
      <w:pPr>
        <w:tabs>
          <w:tab w:val="num" w:pos="-360"/>
        </w:tabs>
        <w:ind w:left="4752" w:hanging="180"/>
      </w:pPr>
    </w:lvl>
    <w:lvl w:ilvl="6">
      <w:start w:val="1"/>
      <w:numFmt w:val="decimal"/>
      <w:lvlText w:val="%2.%3.%4.%5.%6.%7."/>
      <w:lvlJc w:val="left"/>
      <w:pPr>
        <w:tabs>
          <w:tab w:val="num" w:pos="-360"/>
        </w:tabs>
        <w:ind w:left="5472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-360"/>
        </w:tabs>
        <w:ind w:left="6192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-360"/>
        </w:tabs>
        <w:ind w:left="6912" w:hanging="180"/>
      </w:pPr>
    </w:lvl>
  </w:abstractNum>
  <w:abstractNum w:abstractNumId="13" w15:restartNumberingAfterBreak="0">
    <w:nsid w:val="132B7BE0"/>
    <w:multiLevelType w:val="hybridMultilevel"/>
    <w:tmpl w:val="2292A8B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6B25EDC"/>
    <w:multiLevelType w:val="multilevel"/>
    <w:tmpl w:val="0FA4620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8" w15:restartNumberingAfterBreak="0">
    <w:nsid w:val="1DE229AC"/>
    <w:multiLevelType w:val="multilevel"/>
    <w:tmpl w:val="81C4DEA4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9" w15:restartNumberingAfterBreak="0">
    <w:nsid w:val="238D10CE"/>
    <w:multiLevelType w:val="hybridMultilevel"/>
    <w:tmpl w:val="E5A46D7C"/>
    <w:lvl w:ilvl="0" w:tplc="E1EEF664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2A1F1983"/>
    <w:multiLevelType w:val="hybridMultilevel"/>
    <w:tmpl w:val="C98A6AF4"/>
    <w:lvl w:ilvl="0" w:tplc="E25A52AE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22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3" w15:restartNumberingAfterBreak="0">
    <w:nsid w:val="2E1634E2"/>
    <w:multiLevelType w:val="hybridMultilevel"/>
    <w:tmpl w:val="96526B58"/>
    <w:lvl w:ilvl="0" w:tplc="0415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24" w15:restartNumberingAfterBreak="0">
    <w:nsid w:val="323C6F98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345C75C8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 w15:restartNumberingAfterBreak="0">
    <w:nsid w:val="374C0D9A"/>
    <w:multiLevelType w:val="hybridMultilevel"/>
    <w:tmpl w:val="230AA82A"/>
    <w:lvl w:ilvl="0" w:tplc="DC703EF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D76C4F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28" w15:restartNumberingAfterBreak="0">
    <w:nsid w:val="3EA639EF"/>
    <w:multiLevelType w:val="hybridMultilevel"/>
    <w:tmpl w:val="B100C9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8B51C45"/>
    <w:multiLevelType w:val="hybridMultilevel"/>
    <w:tmpl w:val="8034CB2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AB618A"/>
    <w:multiLevelType w:val="multilevel"/>
    <w:tmpl w:val="0415001D"/>
    <w:numStyleLink w:val="Styl1"/>
  </w:abstractNum>
  <w:abstractNum w:abstractNumId="31" w15:restartNumberingAfterBreak="0">
    <w:nsid w:val="4D434B8C"/>
    <w:multiLevelType w:val="hybridMultilevel"/>
    <w:tmpl w:val="D3AC2F2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CD2E60"/>
    <w:multiLevelType w:val="hybridMultilevel"/>
    <w:tmpl w:val="B672AA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8E5016"/>
    <w:multiLevelType w:val="multilevel"/>
    <w:tmpl w:val="91D8978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A967DC9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5" w15:restartNumberingAfterBreak="0">
    <w:nsid w:val="5DD801E6"/>
    <w:multiLevelType w:val="hybridMultilevel"/>
    <w:tmpl w:val="E51033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F75A6E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8" w15:restartNumberingAfterBreak="0">
    <w:nsid w:val="60FF7208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39" w15:restartNumberingAfterBreak="0">
    <w:nsid w:val="6662781D"/>
    <w:multiLevelType w:val="hybridMultilevel"/>
    <w:tmpl w:val="81B6A0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8247E4"/>
    <w:multiLevelType w:val="hybridMultilevel"/>
    <w:tmpl w:val="27E848A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6B090F07"/>
    <w:multiLevelType w:val="hybridMultilevel"/>
    <w:tmpl w:val="4FEA2D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607131"/>
    <w:multiLevelType w:val="hybridMultilevel"/>
    <w:tmpl w:val="77C658E4"/>
    <w:lvl w:ilvl="0" w:tplc="E25A52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CE609D5"/>
    <w:multiLevelType w:val="hybridMultilevel"/>
    <w:tmpl w:val="C71E4212"/>
    <w:lvl w:ilvl="0" w:tplc="8CAC46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E3F357C"/>
    <w:multiLevelType w:val="hybridMultilevel"/>
    <w:tmpl w:val="3BB640C6"/>
    <w:lvl w:ilvl="0" w:tplc="3CFAD1AC">
      <w:start w:val="1"/>
      <w:numFmt w:val="decimal"/>
      <w:lvlText w:val="2.%1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1290CB0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7" w15:restartNumberingAfterBreak="0">
    <w:nsid w:val="73752AFB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48" w15:restartNumberingAfterBreak="0">
    <w:nsid w:val="74694261"/>
    <w:multiLevelType w:val="hybridMultilevel"/>
    <w:tmpl w:val="7C00984E"/>
    <w:lvl w:ilvl="0" w:tplc="E25A52A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95470C0"/>
    <w:multiLevelType w:val="hybridMultilevel"/>
    <w:tmpl w:val="7B1EB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ADA44B4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1" w15:restartNumberingAfterBreak="0">
    <w:nsid w:val="7B065C0A"/>
    <w:multiLevelType w:val="multilevel"/>
    <w:tmpl w:val="C660E416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52" w15:restartNumberingAfterBreak="0">
    <w:nsid w:val="7C0E68E0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3" w15:restartNumberingAfterBreak="0">
    <w:nsid w:val="7C481979"/>
    <w:multiLevelType w:val="hybridMultilevel"/>
    <w:tmpl w:val="D5604252"/>
    <w:lvl w:ilvl="0" w:tplc="E1EEF66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4" w15:restartNumberingAfterBreak="0">
    <w:nsid w:val="7CA05E86"/>
    <w:multiLevelType w:val="multilevel"/>
    <w:tmpl w:val="E568483C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num w:numId="1" w16cid:durableId="1146312956">
    <w:abstractNumId w:val="20"/>
  </w:num>
  <w:num w:numId="2" w16cid:durableId="1676106460">
    <w:abstractNumId w:val="8"/>
  </w:num>
  <w:num w:numId="3" w16cid:durableId="631864164">
    <w:abstractNumId w:val="14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21760435">
    <w:abstractNumId w:val="12"/>
  </w:num>
  <w:num w:numId="9" w16cid:durableId="1603148003">
    <w:abstractNumId w:val="34"/>
  </w:num>
  <w:num w:numId="10" w16cid:durableId="1654872639">
    <w:abstractNumId w:val="15"/>
  </w:num>
  <w:num w:numId="11" w16cid:durableId="1548957683">
    <w:abstractNumId w:val="22"/>
  </w:num>
  <w:num w:numId="12" w16cid:durableId="401760001">
    <w:abstractNumId w:val="41"/>
  </w:num>
  <w:num w:numId="13" w16cid:durableId="760756906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47129531">
    <w:abstractNumId w:val="32"/>
  </w:num>
  <w:num w:numId="15" w16cid:durableId="1521506822">
    <w:abstractNumId w:val="26"/>
  </w:num>
  <w:num w:numId="16" w16cid:durableId="2114812461">
    <w:abstractNumId w:val="31"/>
  </w:num>
  <w:num w:numId="17" w16cid:durableId="1285576933">
    <w:abstractNumId w:val="16"/>
  </w:num>
  <w:num w:numId="18" w16cid:durableId="1816876459">
    <w:abstractNumId w:val="19"/>
  </w:num>
  <w:num w:numId="19" w16cid:durableId="1722627733">
    <w:abstractNumId w:val="53"/>
  </w:num>
  <w:num w:numId="20" w16cid:durableId="1802377995">
    <w:abstractNumId w:val="40"/>
  </w:num>
  <w:num w:numId="21" w16cid:durableId="245654905">
    <w:abstractNumId w:val="10"/>
  </w:num>
  <w:num w:numId="22" w16cid:durableId="307709760">
    <w:abstractNumId w:val="21"/>
  </w:num>
  <w:num w:numId="23" w16cid:durableId="1669795363">
    <w:abstractNumId w:val="48"/>
  </w:num>
  <w:num w:numId="24" w16cid:durableId="1189638885">
    <w:abstractNumId w:val="11"/>
  </w:num>
  <w:num w:numId="25" w16cid:durableId="553202020">
    <w:abstractNumId w:val="9"/>
  </w:num>
  <w:num w:numId="26" w16cid:durableId="1454518716">
    <w:abstractNumId w:val="25"/>
  </w:num>
  <w:num w:numId="27" w16cid:durableId="2096973086">
    <w:abstractNumId w:val="24"/>
  </w:num>
  <w:num w:numId="28" w16cid:durableId="568423454">
    <w:abstractNumId w:val="52"/>
  </w:num>
  <w:num w:numId="29" w16cid:durableId="665549757">
    <w:abstractNumId w:val="30"/>
  </w:num>
  <w:num w:numId="30" w16cid:durableId="185992221">
    <w:abstractNumId w:val="50"/>
  </w:num>
  <w:num w:numId="31" w16cid:durableId="928346727">
    <w:abstractNumId w:val="18"/>
  </w:num>
  <w:num w:numId="32" w16cid:durableId="707489888">
    <w:abstractNumId w:val="38"/>
  </w:num>
  <w:num w:numId="33" w16cid:durableId="988703465">
    <w:abstractNumId w:val="27"/>
  </w:num>
  <w:num w:numId="34" w16cid:durableId="777916739">
    <w:abstractNumId w:val="51"/>
  </w:num>
  <w:num w:numId="35" w16cid:durableId="1892300945">
    <w:abstractNumId w:val="37"/>
  </w:num>
  <w:num w:numId="36" w16cid:durableId="574436521">
    <w:abstractNumId w:val="46"/>
  </w:num>
  <w:num w:numId="37" w16cid:durableId="1689019588">
    <w:abstractNumId w:val="47"/>
  </w:num>
  <w:num w:numId="38" w16cid:durableId="753934947">
    <w:abstractNumId w:val="45"/>
  </w:num>
  <w:num w:numId="39" w16cid:durableId="1058017970">
    <w:abstractNumId w:val="54"/>
  </w:num>
  <w:num w:numId="40" w16cid:durableId="255943994">
    <w:abstractNumId w:val="23"/>
  </w:num>
  <w:num w:numId="41" w16cid:durableId="1828743937">
    <w:abstractNumId w:val="29"/>
  </w:num>
  <w:num w:numId="42" w16cid:durableId="135144498">
    <w:abstractNumId w:val="28"/>
  </w:num>
  <w:num w:numId="43" w16cid:durableId="373233367">
    <w:abstractNumId w:val="39"/>
  </w:num>
  <w:num w:numId="44" w16cid:durableId="94600739">
    <w:abstractNumId w:val="42"/>
  </w:num>
  <w:num w:numId="45" w16cid:durableId="1154878930">
    <w:abstractNumId w:val="35"/>
  </w:num>
  <w:num w:numId="46" w16cid:durableId="2131896511">
    <w:abstractNumId w:val="44"/>
  </w:num>
  <w:num w:numId="47" w16cid:durableId="816186831">
    <w:abstractNumId w:val="49"/>
  </w:num>
  <w:num w:numId="48" w16cid:durableId="1456287892">
    <w:abstractNumId w:val="33"/>
  </w:num>
  <w:num w:numId="49" w16cid:durableId="1194928733">
    <w:abstractNumId w:val="43"/>
  </w:num>
  <w:num w:numId="50" w16cid:durableId="1930188836">
    <w:abstractNumId w:val="1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712B"/>
    <w:rsid w:val="00010607"/>
    <w:rsid w:val="00012AA5"/>
    <w:rsid w:val="00016AF2"/>
    <w:rsid w:val="00017885"/>
    <w:rsid w:val="00021794"/>
    <w:rsid w:val="00024E49"/>
    <w:rsid w:val="00026FF0"/>
    <w:rsid w:val="00027CF1"/>
    <w:rsid w:val="0003086A"/>
    <w:rsid w:val="000323E5"/>
    <w:rsid w:val="000325C6"/>
    <w:rsid w:val="000359BE"/>
    <w:rsid w:val="000362EC"/>
    <w:rsid w:val="0004110B"/>
    <w:rsid w:val="00041379"/>
    <w:rsid w:val="00043971"/>
    <w:rsid w:val="00046CFC"/>
    <w:rsid w:val="00052D19"/>
    <w:rsid w:val="000556EA"/>
    <w:rsid w:val="00055A08"/>
    <w:rsid w:val="000576F6"/>
    <w:rsid w:val="00063F3E"/>
    <w:rsid w:val="00064AB2"/>
    <w:rsid w:val="0007452E"/>
    <w:rsid w:val="00076509"/>
    <w:rsid w:val="0008198C"/>
    <w:rsid w:val="000859BD"/>
    <w:rsid w:val="00085ED3"/>
    <w:rsid w:val="00086D7D"/>
    <w:rsid w:val="00091FFB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4B88"/>
    <w:rsid w:val="000B6887"/>
    <w:rsid w:val="000C3239"/>
    <w:rsid w:val="000C48EA"/>
    <w:rsid w:val="000C4AB7"/>
    <w:rsid w:val="000C4C7F"/>
    <w:rsid w:val="000C6404"/>
    <w:rsid w:val="000D32D1"/>
    <w:rsid w:val="000E0AB8"/>
    <w:rsid w:val="000F1EF3"/>
    <w:rsid w:val="000F7CE8"/>
    <w:rsid w:val="001042DB"/>
    <w:rsid w:val="001058EC"/>
    <w:rsid w:val="001064C4"/>
    <w:rsid w:val="00111237"/>
    <w:rsid w:val="00112055"/>
    <w:rsid w:val="00114019"/>
    <w:rsid w:val="00115808"/>
    <w:rsid w:val="00115A0A"/>
    <w:rsid w:val="00115B9E"/>
    <w:rsid w:val="00115F9D"/>
    <w:rsid w:val="001207EA"/>
    <w:rsid w:val="001252F1"/>
    <w:rsid w:val="00126B45"/>
    <w:rsid w:val="00127088"/>
    <w:rsid w:val="0012783D"/>
    <w:rsid w:val="00132C33"/>
    <w:rsid w:val="00133852"/>
    <w:rsid w:val="001354C9"/>
    <w:rsid w:val="00135A4C"/>
    <w:rsid w:val="00135CC4"/>
    <w:rsid w:val="00135F7D"/>
    <w:rsid w:val="0014091E"/>
    <w:rsid w:val="001475DB"/>
    <w:rsid w:val="00151F44"/>
    <w:rsid w:val="00155F8C"/>
    <w:rsid w:val="001564E8"/>
    <w:rsid w:val="00161AA3"/>
    <w:rsid w:val="00161F79"/>
    <w:rsid w:val="00166EEA"/>
    <w:rsid w:val="00167504"/>
    <w:rsid w:val="0017193E"/>
    <w:rsid w:val="0017243E"/>
    <w:rsid w:val="00186CBF"/>
    <w:rsid w:val="00186E09"/>
    <w:rsid w:val="00187754"/>
    <w:rsid w:val="001878A7"/>
    <w:rsid w:val="001905E9"/>
    <w:rsid w:val="001913D7"/>
    <w:rsid w:val="00191C80"/>
    <w:rsid w:val="001A11D0"/>
    <w:rsid w:val="001A27AF"/>
    <w:rsid w:val="001A3106"/>
    <w:rsid w:val="001A3BF9"/>
    <w:rsid w:val="001A48C8"/>
    <w:rsid w:val="001B0543"/>
    <w:rsid w:val="001B1D41"/>
    <w:rsid w:val="001B27D0"/>
    <w:rsid w:val="001C22B5"/>
    <w:rsid w:val="001C3E86"/>
    <w:rsid w:val="001C78EA"/>
    <w:rsid w:val="001D06A7"/>
    <w:rsid w:val="001D2780"/>
    <w:rsid w:val="001D6C78"/>
    <w:rsid w:val="001E05F5"/>
    <w:rsid w:val="001E32AE"/>
    <w:rsid w:val="001E41FF"/>
    <w:rsid w:val="001E44FC"/>
    <w:rsid w:val="001E4DD2"/>
    <w:rsid w:val="001E5724"/>
    <w:rsid w:val="001E6F54"/>
    <w:rsid w:val="001E7D2E"/>
    <w:rsid w:val="001F0A35"/>
    <w:rsid w:val="001F144D"/>
    <w:rsid w:val="00207636"/>
    <w:rsid w:val="00207C7D"/>
    <w:rsid w:val="00210D10"/>
    <w:rsid w:val="00214685"/>
    <w:rsid w:val="0021518A"/>
    <w:rsid w:val="00215B82"/>
    <w:rsid w:val="00215F64"/>
    <w:rsid w:val="00216231"/>
    <w:rsid w:val="0022000F"/>
    <w:rsid w:val="00220881"/>
    <w:rsid w:val="00224ADD"/>
    <w:rsid w:val="002269B0"/>
    <w:rsid w:val="00230F8E"/>
    <w:rsid w:val="00231A3F"/>
    <w:rsid w:val="00235D2F"/>
    <w:rsid w:val="0023658C"/>
    <w:rsid w:val="00241565"/>
    <w:rsid w:val="00242006"/>
    <w:rsid w:val="00251872"/>
    <w:rsid w:val="00256D6B"/>
    <w:rsid w:val="002572BE"/>
    <w:rsid w:val="00257DF6"/>
    <w:rsid w:val="00261097"/>
    <w:rsid w:val="00261CBE"/>
    <w:rsid w:val="00265725"/>
    <w:rsid w:val="00271C80"/>
    <w:rsid w:val="0027691E"/>
    <w:rsid w:val="00287268"/>
    <w:rsid w:val="002901E6"/>
    <w:rsid w:val="00295513"/>
    <w:rsid w:val="002968F7"/>
    <w:rsid w:val="002977BD"/>
    <w:rsid w:val="002A19CE"/>
    <w:rsid w:val="002A5227"/>
    <w:rsid w:val="002A55A8"/>
    <w:rsid w:val="002B07EA"/>
    <w:rsid w:val="002B55A5"/>
    <w:rsid w:val="002B5DAC"/>
    <w:rsid w:val="002C0DE0"/>
    <w:rsid w:val="002C1ABA"/>
    <w:rsid w:val="002C2397"/>
    <w:rsid w:val="002C7547"/>
    <w:rsid w:val="002D04B2"/>
    <w:rsid w:val="002D0E47"/>
    <w:rsid w:val="002D0F3F"/>
    <w:rsid w:val="002D16BC"/>
    <w:rsid w:val="002D4258"/>
    <w:rsid w:val="002D52C8"/>
    <w:rsid w:val="002E0738"/>
    <w:rsid w:val="002E07FB"/>
    <w:rsid w:val="002E54DD"/>
    <w:rsid w:val="002F252D"/>
    <w:rsid w:val="002F3863"/>
    <w:rsid w:val="002F688E"/>
    <w:rsid w:val="003006D3"/>
    <w:rsid w:val="00300CE2"/>
    <w:rsid w:val="00302CDF"/>
    <w:rsid w:val="00306BB1"/>
    <w:rsid w:val="00306BB5"/>
    <w:rsid w:val="003070E7"/>
    <w:rsid w:val="0030794E"/>
    <w:rsid w:val="00307E34"/>
    <w:rsid w:val="0031383D"/>
    <w:rsid w:val="0031404C"/>
    <w:rsid w:val="00315745"/>
    <w:rsid w:val="0031626C"/>
    <w:rsid w:val="003212ED"/>
    <w:rsid w:val="00323DD3"/>
    <w:rsid w:val="00325F6A"/>
    <w:rsid w:val="0033161B"/>
    <w:rsid w:val="00331AE5"/>
    <w:rsid w:val="00340FD7"/>
    <w:rsid w:val="00345E8F"/>
    <w:rsid w:val="003472C3"/>
    <w:rsid w:val="00350E16"/>
    <w:rsid w:val="0035463B"/>
    <w:rsid w:val="00361BA6"/>
    <w:rsid w:val="00362E5D"/>
    <w:rsid w:val="00362F21"/>
    <w:rsid w:val="00363F85"/>
    <w:rsid w:val="00364E86"/>
    <w:rsid w:val="00366CBF"/>
    <w:rsid w:val="00367A4F"/>
    <w:rsid w:val="003704D4"/>
    <w:rsid w:val="00374623"/>
    <w:rsid w:val="0037514C"/>
    <w:rsid w:val="0038323A"/>
    <w:rsid w:val="00384B18"/>
    <w:rsid w:val="0038548B"/>
    <w:rsid w:val="003867E5"/>
    <w:rsid w:val="0039147D"/>
    <w:rsid w:val="003922E5"/>
    <w:rsid w:val="003A0354"/>
    <w:rsid w:val="003A34E7"/>
    <w:rsid w:val="003A3706"/>
    <w:rsid w:val="003A5307"/>
    <w:rsid w:val="003A585D"/>
    <w:rsid w:val="003B1221"/>
    <w:rsid w:val="003C134A"/>
    <w:rsid w:val="003C57CD"/>
    <w:rsid w:val="003C6024"/>
    <w:rsid w:val="003C68FA"/>
    <w:rsid w:val="003D646C"/>
    <w:rsid w:val="003E171C"/>
    <w:rsid w:val="003E24E1"/>
    <w:rsid w:val="003E29E8"/>
    <w:rsid w:val="003E633A"/>
    <w:rsid w:val="003F0BF9"/>
    <w:rsid w:val="003F24BF"/>
    <w:rsid w:val="003F3A9D"/>
    <w:rsid w:val="003F6D43"/>
    <w:rsid w:val="004004F3"/>
    <w:rsid w:val="00400DD0"/>
    <w:rsid w:val="00402377"/>
    <w:rsid w:val="00402AF4"/>
    <w:rsid w:val="0040537B"/>
    <w:rsid w:val="0040758D"/>
    <w:rsid w:val="004123C0"/>
    <w:rsid w:val="00413406"/>
    <w:rsid w:val="0041345E"/>
    <w:rsid w:val="0041431A"/>
    <w:rsid w:val="0041574E"/>
    <w:rsid w:val="00416776"/>
    <w:rsid w:val="00416C06"/>
    <w:rsid w:val="00420E4F"/>
    <w:rsid w:val="00422771"/>
    <w:rsid w:val="00422CE0"/>
    <w:rsid w:val="004240FB"/>
    <w:rsid w:val="00424B61"/>
    <w:rsid w:val="0042593C"/>
    <w:rsid w:val="0043696F"/>
    <w:rsid w:val="00436F22"/>
    <w:rsid w:val="00441D7F"/>
    <w:rsid w:val="00442A20"/>
    <w:rsid w:val="0044410D"/>
    <w:rsid w:val="00444531"/>
    <w:rsid w:val="0044491D"/>
    <w:rsid w:val="00451382"/>
    <w:rsid w:val="00452241"/>
    <w:rsid w:val="00452903"/>
    <w:rsid w:val="004530F2"/>
    <w:rsid w:val="0045456D"/>
    <w:rsid w:val="00454BA3"/>
    <w:rsid w:val="004551C3"/>
    <w:rsid w:val="00455BE1"/>
    <w:rsid w:val="00464941"/>
    <w:rsid w:val="00464AC0"/>
    <w:rsid w:val="00470351"/>
    <w:rsid w:val="004777FD"/>
    <w:rsid w:val="0048007C"/>
    <w:rsid w:val="0048135A"/>
    <w:rsid w:val="00481BC7"/>
    <w:rsid w:val="004843C9"/>
    <w:rsid w:val="00485534"/>
    <w:rsid w:val="00487D22"/>
    <w:rsid w:val="004912DC"/>
    <w:rsid w:val="0049431D"/>
    <w:rsid w:val="0049529D"/>
    <w:rsid w:val="00495624"/>
    <w:rsid w:val="00495B8B"/>
    <w:rsid w:val="00496BD5"/>
    <w:rsid w:val="004A1192"/>
    <w:rsid w:val="004A7223"/>
    <w:rsid w:val="004A73A5"/>
    <w:rsid w:val="004B0C48"/>
    <w:rsid w:val="004B3BFC"/>
    <w:rsid w:val="004B70F9"/>
    <w:rsid w:val="004C1273"/>
    <w:rsid w:val="004C7BD7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41F2"/>
    <w:rsid w:val="005064F2"/>
    <w:rsid w:val="00507782"/>
    <w:rsid w:val="00514F27"/>
    <w:rsid w:val="005167BD"/>
    <w:rsid w:val="00517595"/>
    <w:rsid w:val="00521CC5"/>
    <w:rsid w:val="00530217"/>
    <w:rsid w:val="00537A66"/>
    <w:rsid w:val="00542F05"/>
    <w:rsid w:val="00547628"/>
    <w:rsid w:val="00547DA5"/>
    <w:rsid w:val="00547F00"/>
    <w:rsid w:val="00550C60"/>
    <w:rsid w:val="0055169A"/>
    <w:rsid w:val="00552769"/>
    <w:rsid w:val="005532CA"/>
    <w:rsid w:val="00553334"/>
    <w:rsid w:val="00554F25"/>
    <w:rsid w:val="005567F8"/>
    <w:rsid w:val="005600BE"/>
    <w:rsid w:val="0056249D"/>
    <w:rsid w:val="0056318B"/>
    <w:rsid w:val="0056489D"/>
    <w:rsid w:val="0056706F"/>
    <w:rsid w:val="005672DC"/>
    <w:rsid w:val="00571168"/>
    <w:rsid w:val="00571529"/>
    <w:rsid w:val="00572BEE"/>
    <w:rsid w:val="0057547B"/>
    <w:rsid w:val="00575FA3"/>
    <w:rsid w:val="00584798"/>
    <w:rsid w:val="0058503F"/>
    <w:rsid w:val="00585550"/>
    <w:rsid w:val="00587CF6"/>
    <w:rsid w:val="00591777"/>
    <w:rsid w:val="00592B26"/>
    <w:rsid w:val="00593CFF"/>
    <w:rsid w:val="00594F84"/>
    <w:rsid w:val="00595002"/>
    <w:rsid w:val="005A5CE0"/>
    <w:rsid w:val="005B3F23"/>
    <w:rsid w:val="005B7E2B"/>
    <w:rsid w:val="005C232E"/>
    <w:rsid w:val="005C27B6"/>
    <w:rsid w:val="005C3C3E"/>
    <w:rsid w:val="005C44A4"/>
    <w:rsid w:val="005C7919"/>
    <w:rsid w:val="005D1A86"/>
    <w:rsid w:val="005D2692"/>
    <w:rsid w:val="005D6F3D"/>
    <w:rsid w:val="005E1D60"/>
    <w:rsid w:val="005E2F21"/>
    <w:rsid w:val="005E4165"/>
    <w:rsid w:val="005E4578"/>
    <w:rsid w:val="005E7A12"/>
    <w:rsid w:val="005E7AD3"/>
    <w:rsid w:val="005E7FB2"/>
    <w:rsid w:val="005F218F"/>
    <w:rsid w:val="005F419E"/>
    <w:rsid w:val="005F7439"/>
    <w:rsid w:val="00601816"/>
    <w:rsid w:val="006033E1"/>
    <w:rsid w:val="00604DDE"/>
    <w:rsid w:val="006051D5"/>
    <w:rsid w:val="00605720"/>
    <w:rsid w:val="00606E0E"/>
    <w:rsid w:val="006118FA"/>
    <w:rsid w:val="00611B29"/>
    <w:rsid w:val="006131FA"/>
    <w:rsid w:val="0061448F"/>
    <w:rsid w:val="00615A9C"/>
    <w:rsid w:val="00616CEC"/>
    <w:rsid w:val="006230B4"/>
    <w:rsid w:val="00625154"/>
    <w:rsid w:val="00626474"/>
    <w:rsid w:val="00630D38"/>
    <w:rsid w:val="006326AD"/>
    <w:rsid w:val="0064149C"/>
    <w:rsid w:val="00643A84"/>
    <w:rsid w:val="0064703C"/>
    <w:rsid w:val="00660522"/>
    <w:rsid w:val="00660C3D"/>
    <w:rsid w:val="0066280D"/>
    <w:rsid w:val="00670D89"/>
    <w:rsid w:val="00677CC7"/>
    <w:rsid w:val="006809AD"/>
    <w:rsid w:val="00680C8F"/>
    <w:rsid w:val="00684664"/>
    <w:rsid w:val="00685070"/>
    <w:rsid w:val="00685EA0"/>
    <w:rsid w:val="00693375"/>
    <w:rsid w:val="00693638"/>
    <w:rsid w:val="00693B83"/>
    <w:rsid w:val="006950B0"/>
    <w:rsid w:val="006961AA"/>
    <w:rsid w:val="0069737D"/>
    <w:rsid w:val="006A02FC"/>
    <w:rsid w:val="006A0C0D"/>
    <w:rsid w:val="006A14A3"/>
    <w:rsid w:val="006A4A7E"/>
    <w:rsid w:val="006A50C4"/>
    <w:rsid w:val="006B063D"/>
    <w:rsid w:val="006B0FCE"/>
    <w:rsid w:val="006B1BC2"/>
    <w:rsid w:val="006C12D4"/>
    <w:rsid w:val="006C1DE2"/>
    <w:rsid w:val="006C2139"/>
    <w:rsid w:val="006C2FD0"/>
    <w:rsid w:val="006C4DC4"/>
    <w:rsid w:val="006C6D1B"/>
    <w:rsid w:val="006C7A53"/>
    <w:rsid w:val="006D26CA"/>
    <w:rsid w:val="006D5E4A"/>
    <w:rsid w:val="006D5F5D"/>
    <w:rsid w:val="006D75A0"/>
    <w:rsid w:val="006D7FAE"/>
    <w:rsid w:val="006E3849"/>
    <w:rsid w:val="006E5CC3"/>
    <w:rsid w:val="006E79DD"/>
    <w:rsid w:val="006F0FFC"/>
    <w:rsid w:val="006F3F94"/>
    <w:rsid w:val="006F668E"/>
    <w:rsid w:val="006F7CA6"/>
    <w:rsid w:val="00700DAD"/>
    <w:rsid w:val="007140C4"/>
    <w:rsid w:val="00716A07"/>
    <w:rsid w:val="00716AE5"/>
    <w:rsid w:val="00717AB0"/>
    <w:rsid w:val="0072271E"/>
    <w:rsid w:val="007227C0"/>
    <w:rsid w:val="00724081"/>
    <w:rsid w:val="007312A4"/>
    <w:rsid w:val="007328F7"/>
    <w:rsid w:val="0073473D"/>
    <w:rsid w:val="007412B7"/>
    <w:rsid w:val="00741692"/>
    <w:rsid w:val="007434D1"/>
    <w:rsid w:val="00743FC5"/>
    <w:rsid w:val="00747FF2"/>
    <w:rsid w:val="007516CC"/>
    <w:rsid w:val="0075238D"/>
    <w:rsid w:val="0075302B"/>
    <w:rsid w:val="0075421E"/>
    <w:rsid w:val="007548E1"/>
    <w:rsid w:val="007567E8"/>
    <w:rsid w:val="00757827"/>
    <w:rsid w:val="007664A8"/>
    <w:rsid w:val="00770499"/>
    <w:rsid w:val="00770576"/>
    <w:rsid w:val="00770BC2"/>
    <w:rsid w:val="00775498"/>
    <w:rsid w:val="00775B78"/>
    <w:rsid w:val="00776780"/>
    <w:rsid w:val="007778D6"/>
    <w:rsid w:val="00777A3E"/>
    <w:rsid w:val="007837E3"/>
    <w:rsid w:val="00783EA6"/>
    <w:rsid w:val="0078467D"/>
    <w:rsid w:val="00784732"/>
    <w:rsid w:val="00784CD4"/>
    <w:rsid w:val="00790576"/>
    <w:rsid w:val="007966EB"/>
    <w:rsid w:val="007A2230"/>
    <w:rsid w:val="007A3EFA"/>
    <w:rsid w:val="007A7145"/>
    <w:rsid w:val="007A74C3"/>
    <w:rsid w:val="007B0C8B"/>
    <w:rsid w:val="007B2B16"/>
    <w:rsid w:val="007B763F"/>
    <w:rsid w:val="007C0D82"/>
    <w:rsid w:val="007C1877"/>
    <w:rsid w:val="007C2C18"/>
    <w:rsid w:val="007C6C43"/>
    <w:rsid w:val="007D2A5A"/>
    <w:rsid w:val="007D35F0"/>
    <w:rsid w:val="007D377A"/>
    <w:rsid w:val="007D3886"/>
    <w:rsid w:val="007D4E9B"/>
    <w:rsid w:val="007D56B3"/>
    <w:rsid w:val="007D5C3F"/>
    <w:rsid w:val="007D7587"/>
    <w:rsid w:val="007E2DFC"/>
    <w:rsid w:val="007E53FB"/>
    <w:rsid w:val="007F1DAB"/>
    <w:rsid w:val="007F3CBB"/>
    <w:rsid w:val="007F3E3E"/>
    <w:rsid w:val="00800289"/>
    <w:rsid w:val="008004E7"/>
    <w:rsid w:val="00800F11"/>
    <w:rsid w:val="00802609"/>
    <w:rsid w:val="008029C7"/>
    <w:rsid w:val="00803AAB"/>
    <w:rsid w:val="00805518"/>
    <w:rsid w:val="008076AA"/>
    <w:rsid w:val="00812322"/>
    <w:rsid w:val="0081312B"/>
    <w:rsid w:val="0081553D"/>
    <w:rsid w:val="008209C1"/>
    <w:rsid w:val="00823DD0"/>
    <w:rsid w:val="0083268B"/>
    <w:rsid w:val="0083783B"/>
    <w:rsid w:val="00840094"/>
    <w:rsid w:val="00840933"/>
    <w:rsid w:val="00841A9A"/>
    <w:rsid w:val="0084278E"/>
    <w:rsid w:val="00851F89"/>
    <w:rsid w:val="0085230F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E5D"/>
    <w:rsid w:val="008B118D"/>
    <w:rsid w:val="008B50C7"/>
    <w:rsid w:val="008B5575"/>
    <w:rsid w:val="008C0857"/>
    <w:rsid w:val="008C2724"/>
    <w:rsid w:val="008C6975"/>
    <w:rsid w:val="008D3B12"/>
    <w:rsid w:val="008D469F"/>
    <w:rsid w:val="008D5EDB"/>
    <w:rsid w:val="008D64EF"/>
    <w:rsid w:val="008E0074"/>
    <w:rsid w:val="008E057E"/>
    <w:rsid w:val="008E086C"/>
    <w:rsid w:val="008E15EB"/>
    <w:rsid w:val="008E2785"/>
    <w:rsid w:val="008E4117"/>
    <w:rsid w:val="008E4E7B"/>
    <w:rsid w:val="008E5F39"/>
    <w:rsid w:val="008E7B9F"/>
    <w:rsid w:val="008F1851"/>
    <w:rsid w:val="008F4B72"/>
    <w:rsid w:val="008F620A"/>
    <w:rsid w:val="008F665F"/>
    <w:rsid w:val="00900183"/>
    <w:rsid w:val="009007ED"/>
    <w:rsid w:val="00902360"/>
    <w:rsid w:val="00904075"/>
    <w:rsid w:val="009069FB"/>
    <w:rsid w:val="009076D4"/>
    <w:rsid w:val="00913647"/>
    <w:rsid w:val="00913F63"/>
    <w:rsid w:val="00914353"/>
    <w:rsid w:val="00917844"/>
    <w:rsid w:val="00917DA6"/>
    <w:rsid w:val="0092168E"/>
    <w:rsid w:val="0092545D"/>
    <w:rsid w:val="009272A0"/>
    <w:rsid w:val="009302D2"/>
    <w:rsid w:val="009316A3"/>
    <w:rsid w:val="00937506"/>
    <w:rsid w:val="00940F39"/>
    <w:rsid w:val="00941C48"/>
    <w:rsid w:val="0094444B"/>
    <w:rsid w:val="00944D59"/>
    <w:rsid w:val="00944F48"/>
    <w:rsid w:val="00946AA4"/>
    <w:rsid w:val="00950470"/>
    <w:rsid w:val="0095361B"/>
    <w:rsid w:val="0096078A"/>
    <w:rsid w:val="00964DDE"/>
    <w:rsid w:val="00974EC9"/>
    <w:rsid w:val="009764ED"/>
    <w:rsid w:val="00986877"/>
    <w:rsid w:val="009900B2"/>
    <w:rsid w:val="00991D31"/>
    <w:rsid w:val="00992F2F"/>
    <w:rsid w:val="00993C8A"/>
    <w:rsid w:val="00995384"/>
    <w:rsid w:val="0099598D"/>
    <w:rsid w:val="009966BF"/>
    <w:rsid w:val="009A438F"/>
    <w:rsid w:val="009B14A3"/>
    <w:rsid w:val="009B1C42"/>
    <w:rsid w:val="009B3FAB"/>
    <w:rsid w:val="009C408B"/>
    <w:rsid w:val="009D0BF7"/>
    <w:rsid w:val="009D4AF8"/>
    <w:rsid w:val="009E177E"/>
    <w:rsid w:val="009E37E6"/>
    <w:rsid w:val="009E6109"/>
    <w:rsid w:val="009F0A1B"/>
    <w:rsid w:val="009F331C"/>
    <w:rsid w:val="009F5F69"/>
    <w:rsid w:val="009F648E"/>
    <w:rsid w:val="009F7170"/>
    <w:rsid w:val="009F7474"/>
    <w:rsid w:val="00A03707"/>
    <w:rsid w:val="00A06333"/>
    <w:rsid w:val="00A1281E"/>
    <w:rsid w:val="00A13E0D"/>
    <w:rsid w:val="00A268FB"/>
    <w:rsid w:val="00A306D6"/>
    <w:rsid w:val="00A35758"/>
    <w:rsid w:val="00A41FE0"/>
    <w:rsid w:val="00A425A2"/>
    <w:rsid w:val="00A46329"/>
    <w:rsid w:val="00A46526"/>
    <w:rsid w:val="00A47D92"/>
    <w:rsid w:val="00A503A5"/>
    <w:rsid w:val="00A72C14"/>
    <w:rsid w:val="00A735DD"/>
    <w:rsid w:val="00A73DC0"/>
    <w:rsid w:val="00A74D36"/>
    <w:rsid w:val="00A7563F"/>
    <w:rsid w:val="00A77107"/>
    <w:rsid w:val="00A823BE"/>
    <w:rsid w:val="00A835F3"/>
    <w:rsid w:val="00A845C9"/>
    <w:rsid w:val="00A91872"/>
    <w:rsid w:val="00AA0130"/>
    <w:rsid w:val="00AA335C"/>
    <w:rsid w:val="00AA38AC"/>
    <w:rsid w:val="00AA461D"/>
    <w:rsid w:val="00AA488C"/>
    <w:rsid w:val="00AA5DBA"/>
    <w:rsid w:val="00AA7C81"/>
    <w:rsid w:val="00AB0B08"/>
    <w:rsid w:val="00AB3206"/>
    <w:rsid w:val="00AB56A6"/>
    <w:rsid w:val="00AB5B64"/>
    <w:rsid w:val="00AC43AE"/>
    <w:rsid w:val="00AC5A0A"/>
    <w:rsid w:val="00AD222F"/>
    <w:rsid w:val="00AD478E"/>
    <w:rsid w:val="00AD55FB"/>
    <w:rsid w:val="00AD67D5"/>
    <w:rsid w:val="00AD72B2"/>
    <w:rsid w:val="00AE7905"/>
    <w:rsid w:val="00AF10FF"/>
    <w:rsid w:val="00AF2500"/>
    <w:rsid w:val="00AF2DF5"/>
    <w:rsid w:val="00AF69E0"/>
    <w:rsid w:val="00B029D8"/>
    <w:rsid w:val="00B05D4B"/>
    <w:rsid w:val="00B063BC"/>
    <w:rsid w:val="00B11092"/>
    <w:rsid w:val="00B12A52"/>
    <w:rsid w:val="00B1335B"/>
    <w:rsid w:val="00B15297"/>
    <w:rsid w:val="00B172B0"/>
    <w:rsid w:val="00B20A59"/>
    <w:rsid w:val="00B215D2"/>
    <w:rsid w:val="00B26C36"/>
    <w:rsid w:val="00B33A44"/>
    <w:rsid w:val="00B3751A"/>
    <w:rsid w:val="00B37BED"/>
    <w:rsid w:val="00B403DD"/>
    <w:rsid w:val="00B45E79"/>
    <w:rsid w:val="00B50414"/>
    <w:rsid w:val="00B538B4"/>
    <w:rsid w:val="00B53F78"/>
    <w:rsid w:val="00B63A43"/>
    <w:rsid w:val="00B65C89"/>
    <w:rsid w:val="00B668DE"/>
    <w:rsid w:val="00B676D2"/>
    <w:rsid w:val="00B74C6C"/>
    <w:rsid w:val="00B80BB0"/>
    <w:rsid w:val="00B822ED"/>
    <w:rsid w:val="00B84B26"/>
    <w:rsid w:val="00B924B1"/>
    <w:rsid w:val="00B92A17"/>
    <w:rsid w:val="00B95901"/>
    <w:rsid w:val="00BA14E1"/>
    <w:rsid w:val="00BA1A2B"/>
    <w:rsid w:val="00BA2975"/>
    <w:rsid w:val="00BA7144"/>
    <w:rsid w:val="00BB25EE"/>
    <w:rsid w:val="00BB5477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37B9"/>
    <w:rsid w:val="00BE4658"/>
    <w:rsid w:val="00BF363E"/>
    <w:rsid w:val="00BF43F7"/>
    <w:rsid w:val="00BF6EC8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3874"/>
    <w:rsid w:val="00C24D6A"/>
    <w:rsid w:val="00C26435"/>
    <w:rsid w:val="00C3079D"/>
    <w:rsid w:val="00C31D82"/>
    <w:rsid w:val="00C31DD1"/>
    <w:rsid w:val="00C34D08"/>
    <w:rsid w:val="00C41215"/>
    <w:rsid w:val="00C41C34"/>
    <w:rsid w:val="00C42375"/>
    <w:rsid w:val="00C45692"/>
    <w:rsid w:val="00C4646C"/>
    <w:rsid w:val="00C5310F"/>
    <w:rsid w:val="00C5577A"/>
    <w:rsid w:val="00C57644"/>
    <w:rsid w:val="00C57A4D"/>
    <w:rsid w:val="00C57DC6"/>
    <w:rsid w:val="00C72B2D"/>
    <w:rsid w:val="00C75306"/>
    <w:rsid w:val="00C875F9"/>
    <w:rsid w:val="00C9035E"/>
    <w:rsid w:val="00C92234"/>
    <w:rsid w:val="00C955DB"/>
    <w:rsid w:val="00CA2C4E"/>
    <w:rsid w:val="00CA439A"/>
    <w:rsid w:val="00CB1D83"/>
    <w:rsid w:val="00CB2C81"/>
    <w:rsid w:val="00CB4A74"/>
    <w:rsid w:val="00CB6B0D"/>
    <w:rsid w:val="00CB7B2B"/>
    <w:rsid w:val="00CB7C8F"/>
    <w:rsid w:val="00CC4B58"/>
    <w:rsid w:val="00CC4B8C"/>
    <w:rsid w:val="00CC6192"/>
    <w:rsid w:val="00CC6D3C"/>
    <w:rsid w:val="00CC6DB4"/>
    <w:rsid w:val="00CD6F62"/>
    <w:rsid w:val="00CE3C4A"/>
    <w:rsid w:val="00CE48AB"/>
    <w:rsid w:val="00CE5C28"/>
    <w:rsid w:val="00CE7278"/>
    <w:rsid w:val="00CF0842"/>
    <w:rsid w:val="00CF54E4"/>
    <w:rsid w:val="00CF66FB"/>
    <w:rsid w:val="00CF775F"/>
    <w:rsid w:val="00D00D1F"/>
    <w:rsid w:val="00D0100D"/>
    <w:rsid w:val="00D03549"/>
    <w:rsid w:val="00D038CB"/>
    <w:rsid w:val="00D061D3"/>
    <w:rsid w:val="00D06399"/>
    <w:rsid w:val="00D1124B"/>
    <w:rsid w:val="00D1426A"/>
    <w:rsid w:val="00D1744C"/>
    <w:rsid w:val="00D20409"/>
    <w:rsid w:val="00D20908"/>
    <w:rsid w:val="00D23694"/>
    <w:rsid w:val="00D2601F"/>
    <w:rsid w:val="00D26720"/>
    <w:rsid w:val="00D2781B"/>
    <w:rsid w:val="00D318CE"/>
    <w:rsid w:val="00D32B72"/>
    <w:rsid w:val="00D3605B"/>
    <w:rsid w:val="00D36E44"/>
    <w:rsid w:val="00D37A86"/>
    <w:rsid w:val="00D40F7E"/>
    <w:rsid w:val="00D41BB2"/>
    <w:rsid w:val="00D4216E"/>
    <w:rsid w:val="00D430AC"/>
    <w:rsid w:val="00D45F4C"/>
    <w:rsid w:val="00D51116"/>
    <w:rsid w:val="00D51525"/>
    <w:rsid w:val="00D544E5"/>
    <w:rsid w:val="00D55953"/>
    <w:rsid w:val="00D654CC"/>
    <w:rsid w:val="00D66392"/>
    <w:rsid w:val="00D70C2B"/>
    <w:rsid w:val="00D720D9"/>
    <w:rsid w:val="00D75669"/>
    <w:rsid w:val="00D82FB6"/>
    <w:rsid w:val="00D85EF8"/>
    <w:rsid w:val="00D865E3"/>
    <w:rsid w:val="00D9068F"/>
    <w:rsid w:val="00D92D56"/>
    <w:rsid w:val="00D9566D"/>
    <w:rsid w:val="00D976C4"/>
    <w:rsid w:val="00DA0A3C"/>
    <w:rsid w:val="00DA1618"/>
    <w:rsid w:val="00DA2B85"/>
    <w:rsid w:val="00DA6A09"/>
    <w:rsid w:val="00DA7190"/>
    <w:rsid w:val="00DA798E"/>
    <w:rsid w:val="00DB129D"/>
    <w:rsid w:val="00DB1C3B"/>
    <w:rsid w:val="00DC4CD5"/>
    <w:rsid w:val="00DC78CE"/>
    <w:rsid w:val="00DD1AA2"/>
    <w:rsid w:val="00DD591F"/>
    <w:rsid w:val="00DE00B0"/>
    <w:rsid w:val="00DE047D"/>
    <w:rsid w:val="00DE5640"/>
    <w:rsid w:val="00DE6ABD"/>
    <w:rsid w:val="00DE6FAF"/>
    <w:rsid w:val="00DF027E"/>
    <w:rsid w:val="00DF5309"/>
    <w:rsid w:val="00E04D91"/>
    <w:rsid w:val="00E124D1"/>
    <w:rsid w:val="00E1265A"/>
    <w:rsid w:val="00E12F6E"/>
    <w:rsid w:val="00E1311C"/>
    <w:rsid w:val="00E205FB"/>
    <w:rsid w:val="00E229A2"/>
    <w:rsid w:val="00E2494B"/>
    <w:rsid w:val="00E31968"/>
    <w:rsid w:val="00E33180"/>
    <w:rsid w:val="00E3395C"/>
    <w:rsid w:val="00E35AA3"/>
    <w:rsid w:val="00E40AD2"/>
    <w:rsid w:val="00E40B66"/>
    <w:rsid w:val="00E411F6"/>
    <w:rsid w:val="00E44F52"/>
    <w:rsid w:val="00E45820"/>
    <w:rsid w:val="00E52B4A"/>
    <w:rsid w:val="00E52F1B"/>
    <w:rsid w:val="00E55B51"/>
    <w:rsid w:val="00E57B2C"/>
    <w:rsid w:val="00E604B5"/>
    <w:rsid w:val="00E609AC"/>
    <w:rsid w:val="00E60D30"/>
    <w:rsid w:val="00E61E0A"/>
    <w:rsid w:val="00E62840"/>
    <w:rsid w:val="00E660DA"/>
    <w:rsid w:val="00E71520"/>
    <w:rsid w:val="00E76451"/>
    <w:rsid w:val="00E764A6"/>
    <w:rsid w:val="00E8064B"/>
    <w:rsid w:val="00E80B25"/>
    <w:rsid w:val="00E834A9"/>
    <w:rsid w:val="00E86132"/>
    <w:rsid w:val="00E86C8F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4310"/>
    <w:rsid w:val="00EA7B3D"/>
    <w:rsid w:val="00EB18A8"/>
    <w:rsid w:val="00EB2A85"/>
    <w:rsid w:val="00EB662A"/>
    <w:rsid w:val="00EB6A73"/>
    <w:rsid w:val="00EB72B9"/>
    <w:rsid w:val="00EC14D9"/>
    <w:rsid w:val="00EC2588"/>
    <w:rsid w:val="00EC3E92"/>
    <w:rsid w:val="00EC60F9"/>
    <w:rsid w:val="00EC6755"/>
    <w:rsid w:val="00ED1746"/>
    <w:rsid w:val="00ED2120"/>
    <w:rsid w:val="00ED335C"/>
    <w:rsid w:val="00ED3373"/>
    <w:rsid w:val="00ED7EC0"/>
    <w:rsid w:val="00EE0BB3"/>
    <w:rsid w:val="00EE0E16"/>
    <w:rsid w:val="00EE32AA"/>
    <w:rsid w:val="00EF62E0"/>
    <w:rsid w:val="00EF6D59"/>
    <w:rsid w:val="00F004CC"/>
    <w:rsid w:val="00F03761"/>
    <w:rsid w:val="00F0642D"/>
    <w:rsid w:val="00F1066A"/>
    <w:rsid w:val="00F1108D"/>
    <w:rsid w:val="00F1236A"/>
    <w:rsid w:val="00F128BF"/>
    <w:rsid w:val="00F13425"/>
    <w:rsid w:val="00F14757"/>
    <w:rsid w:val="00F14D9F"/>
    <w:rsid w:val="00F2118E"/>
    <w:rsid w:val="00F2299D"/>
    <w:rsid w:val="00F23F4B"/>
    <w:rsid w:val="00F24DDB"/>
    <w:rsid w:val="00F26D59"/>
    <w:rsid w:val="00F323D2"/>
    <w:rsid w:val="00F33F20"/>
    <w:rsid w:val="00F341FE"/>
    <w:rsid w:val="00F35E7C"/>
    <w:rsid w:val="00F36D07"/>
    <w:rsid w:val="00F51011"/>
    <w:rsid w:val="00F5101B"/>
    <w:rsid w:val="00F51460"/>
    <w:rsid w:val="00F56690"/>
    <w:rsid w:val="00F568B4"/>
    <w:rsid w:val="00F57377"/>
    <w:rsid w:val="00F64CD7"/>
    <w:rsid w:val="00F669EF"/>
    <w:rsid w:val="00F744EA"/>
    <w:rsid w:val="00F7454A"/>
    <w:rsid w:val="00F74B3F"/>
    <w:rsid w:val="00F75217"/>
    <w:rsid w:val="00F768E4"/>
    <w:rsid w:val="00F80674"/>
    <w:rsid w:val="00F83F58"/>
    <w:rsid w:val="00FA1358"/>
    <w:rsid w:val="00FA1542"/>
    <w:rsid w:val="00FA1C3F"/>
    <w:rsid w:val="00FA3402"/>
    <w:rsid w:val="00FA6124"/>
    <w:rsid w:val="00FA6E1D"/>
    <w:rsid w:val="00FB5468"/>
    <w:rsid w:val="00FB59DE"/>
    <w:rsid w:val="00FC0D2C"/>
    <w:rsid w:val="00FC2A6C"/>
    <w:rsid w:val="00FC2B21"/>
    <w:rsid w:val="00FC2C2A"/>
    <w:rsid w:val="00FC4685"/>
    <w:rsid w:val="00FC4E4E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48BD"/>
    <w:rsid w:val="00FE7A9F"/>
    <w:rsid w:val="00FF086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numbering" w:customStyle="1" w:styleId="Styl1">
    <w:name w:val="Styl1"/>
    <w:uiPriority w:val="99"/>
    <w:rsid w:val="008D64EF"/>
    <w:pPr>
      <w:numPr>
        <w:numId w:val="28"/>
      </w:numPr>
    </w:pPr>
  </w:style>
  <w:style w:type="paragraph" w:customStyle="1" w:styleId="Standard">
    <w:name w:val="Standard"/>
    <w:rsid w:val="00770BC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Ari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467</Words>
  <Characters>2807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2026-03-18T09:59:00Z</cp:lastPrinted>
  <dcterms:created xsi:type="dcterms:W3CDTF">2026-03-18T10:01:00Z</dcterms:created>
  <dcterms:modified xsi:type="dcterms:W3CDTF">2026-03-18T10:01:00Z</dcterms:modified>
</cp:coreProperties>
</file>